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08504" w14:textId="19690426" w:rsidR="00B86235" w:rsidRPr="00043899" w:rsidRDefault="004D06AD">
      <w:pPr>
        <w:jc w:val="right"/>
        <w:rPr>
          <w:lang w:val="nb-NO"/>
        </w:rPr>
      </w:pPr>
      <w:r w:rsidRPr="00994FA4">
        <w:rPr>
          <w:rFonts w:ascii="Open Sans" w:hAnsi="Open Sans" w:cs="Open Sans"/>
          <w:noProof/>
        </w:rPr>
        <w:drawing>
          <wp:inline distT="0" distB="0" distL="0" distR="0" wp14:anchorId="6CD0D77B" wp14:editId="22E773EF">
            <wp:extent cx="3502001" cy="1149985"/>
            <wp:effectExtent l="0" t="0" r="381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20994" cy="1156222"/>
                    </a:xfrm>
                    <a:prstGeom prst="rect">
                      <a:avLst/>
                    </a:prstGeom>
                    <a:noFill/>
                  </pic:spPr>
                </pic:pic>
              </a:graphicData>
            </a:graphic>
          </wp:inline>
        </w:drawing>
      </w:r>
    </w:p>
    <w:p w14:paraId="672A6659" w14:textId="77777777" w:rsidR="00B86235" w:rsidRPr="00043899" w:rsidRDefault="00B86235">
      <w:pPr>
        <w:rPr>
          <w:lang w:val="nb-NO"/>
        </w:rPr>
      </w:pPr>
    </w:p>
    <w:p w14:paraId="5666AC68" w14:textId="77777777" w:rsidR="00B86235" w:rsidRPr="00043899" w:rsidRDefault="004874B5">
      <w:pPr>
        <w:jc w:val="center"/>
        <w:rPr>
          <w:lang w:val="nb-NO"/>
        </w:rPr>
      </w:pPr>
      <w:r w:rsidRPr="00043899">
        <w:rPr>
          <w:lang w:val="nb-NO"/>
        </w:rPr>
        <w:t>Konkurransegrunnlag</w:t>
      </w:r>
    </w:p>
    <w:p w14:paraId="07A055A5" w14:textId="11083219" w:rsidR="00B86235" w:rsidRPr="00043899" w:rsidRDefault="78B4B3CF" w:rsidP="78B4B3CF">
      <w:pPr>
        <w:jc w:val="center"/>
        <w:rPr>
          <w:b/>
          <w:bCs/>
          <w:color w:val="1F1F1F"/>
          <w:sz w:val="32"/>
          <w:szCs w:val="32"/>
          <w:lang w:val="nb-NO"/>
        </w:rPr>
      </w:pPr>
      <w:r w:rsidRPr="00043899">
        <w:rPr>
          <w:b/>
          <w:bCs/>
          <w:color w:val="1F1F1F"/>
          <w:sz w:val="32"/>
          <w:szCs w:val="32"/>
          <w:lang w:val="nb-NO"/>
        </w:rPr>
        <w:t>Utskifting av ventilasjonsaggregat ved Løken skole</w:t>
      </w:r>
    </w:p>
    <w:p w14:paraId="667F13D8" w14:textId="77777777" w:rsidR="00B86235" w:rsidRPr="00043899" w:rsidRDefault="004874B5">
      <w:pPr>
        <w:jc w:val="center"/>
        <w:rPr>
          <w:lang w:val="nb-NO"/>
        </w:rPr>
      </w:pPr>
      <w:r w:rsidRPr="00043899">
        <w:rPr>
          <w:color w:val="1F4E79"/>
          <w:sz w:val="26"/>
          <w:lang w:val="nb-NO"/>
        </w:rPr>
        <w:t>Totalentreprise / levering med montasje og idriftsettelse</w:t>
      </w:r>
    </w:p>
    <w:tbl>
      <w:tblPr>
        <w:tblStyle w:val="TableNormal"/>
        <w:tblW w:w="0" w:type="auto"/>
        <w:jc w:val="center"/>
        <w:tblLook w:val="04A0" w:firstRow="1" w:lastRow="0" w:firstColumn="1" w:lastColumn="0" w:noHBand="0" w:noVBand="1"/>
      </w:tblPr>
      <w:tblGrid>
        <w:gridCol w:w="2948"/>
        <w:gridCol w:w="6123"/>
      </w:tblGrid>
      <w:tr w:rsidR="00B86235" w14:paraId="7D3E615D" w14:textId="77777777" w:rsidTr="78B4B3CF">
        <w:trPr>
          <w:jc w:val="center"/>
        </w:trPr>
        <w:tc>
          <w:tcPr>
            <w:tcW w:w="2948"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3FF6D9A2" w14:textId="77777777" w:rsidR="00B86235" w:rsidRDefault="004874B5">
            <w:pPr>
              <w:spacing w:after="0" w:line="252" w:lineRule="auto"/>
            </w:pPr>
            <w:proofErr w:type="spellStart"/>
            <w:r>
              <w:rPr>
                <w:b/>
                <w:sz w:val="18"/>
              </w:rPr>
              <w:t>Saksnummer</w:t>
            </w:r>
            <w:proofErr w:type="spellEnd"/>
            <w:r>
              <w:rPr>
                <w:b/>
                <w:sz w:val="18"/>
              </w:rPr>
              <w:t xml:space="preserve"> / </w:t>
            </w:r>
            <w:proofErr w:type="spellStart"/>
            <w:r>
              <w:rPr>
                <w:b/>
                <w:sz w:val="18"/>
              </w:rPr>
              <w:t>referanse</w:t>
            </w:r>
            <w:proofErr w:type="spellEnd"/>
          </w:p>
        </w:tc>
        <w:tc>
          <w:tcPr>
            <w:tcW w:w="6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20" w:type="dxa"/>
              <w:left w:w="120" w:type="dxa"/>
              <w:bottom w:w="120" w:type="dxa"/>
              <w:right w:w="120" w:type="dxa"/>
            </w:tcMar>
            <w:vAlign w:val="center"/>
          </w:tcPr>
          <w:p w14:paraId="6AB954C5" w14:textId="6F1253FA" w:rsidR="00B86235" w:rsidRDefault="004874B5">
            <w:pPr>
              <w:spacing w:after="0" w:line="252" w:lineRule="auto"/>
            </w:pPr>
            <w:r>
              <w:rPr>
                <w:sz w:val="18"/>
              </w:rPr>
              <w:t>AHK</w:t>
            </w:r>
            <w:r w:rsidR="00C42C5C">
              <w:rPr>
                <w:sz w:val="18"/>
              </w:rPr>
              <w:t xml:space="preserve"> 26/022</w:t>
            </w:r>
          </w:p>
        </w:tc>
      </w:tr>
      <w:tr w:rsidR="00B86235" w14:paraId="2537509A" w14:textId="77777777" w:rsidTr="78B4B3CF">
        <w:trPr>
          <w:jc w:val="center"/>
        </w:trPr>
        <w:tc>
          <w:tcPr>
            <w:tcW w:w="2948"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08D1BD6B" w14:textId="77777777" w:rsidR="00B86235" w:rsidRDefault="004874B5">
            <w:pPr>
              <w:spacing w:after="0" w:line="252" w:lineRule="auto"/>
            </w:pPr>
            <w:proofErr w:type="spellStart"/>
            <w:r>
              <w:rPr>
                <w:b/>
                <w:sz w:val="18"/>
              </w:rPr>
              <w:t>Oppdragsgiver</w:t>
            </w:r>
            <w:proofErr w:type="spellEnd"/>
          </w:p>
        </w:tc>
        <w:tc>
          <w:tcPr>
            <w:tcW w:w="6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20" w:type="dxa"/>
              <w:left w:w="120" w:type="dxa"/>
              <w:bottom w:w="120" w:type="dxa"/>
              <w:right w:w="120" w:type="dxa"/>
            </w:tcMar>
            <w:vAlign w:val="center"/>
          </w:tcPr>
          <w:p w14:paraId="35455D87" w14:textId="77777777" w:rsidR="00B86235" w:rsidRDefault="004874B5">
            <w:pPr>
              <w:spacing w:after="0" w:line="252" w:lineRule="auto"/>
            </w:pPr>
            <w:r>
              <w:rPr>
                <w:sz w:val="18"/>
              </w:rPr>
              <w:t>Aurskog-Høland kommune</w:t>
            </w:r>
          </w:p>
        </w:tc>
      </w:tr>
      <w:tr w:rsidR="00B86235" w14:paraId="6568959B" w14:textId="77777777" w:rsidTr="78B4B3CF">
        <w:trPr>
          <w:jc w:val="center"/>
        </w:trPr>
        <w:tc>
          <w:tcPr>
            <w:tcW w:w="2948"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272B2A71" w14:textId="77777777" w:rsidR="00B86235" w:rsidRDefault="004874B5">
            <w:pPr>
              <w:spacing w:after="0" w:line="252" w:lineRule="auto"/>
            </w:pPr>
            <w:proofErr w:type="spellStart"/>
            <w:r>
              <w:rPr>
                <w:b/>
                <w:sz w:val="18"/>
              </w:rPr>
              <w:t>Prosjekt</w:t>
            </w:r>
            <w:proofErr w:type="spellEnd"/>
          </w:p>
        </w:tc>
        <w:tc>
          <w:tcPr>
            <w:tcW w:w="6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20" w:type="dxa"/>
              <w:left w:w="120" w:type="dxa"/>
              <w:bottom w:w="120" w:type="dxa"/>
              <w:right w:w="120" w:type="dxa"/>
            </w:tcMar>
            <w:vAlign w:val="center"/>
          </w:tcPr>
          <w:p w14:paraId="5C60FCDA" w14:textId="77777777" w:rsidR="00B86235" w:rsidRDefault="004874B5">
            <w:pPr>
              <w:spacing w:after="0" w:line="252" w:lineRule="auto"/>
            </w:pPr>
            <w:proofErr w:type="spellStart"/>
            <w:r>
              <w:rPr>
                <w:sz w:val="18"/>
              </w:rPr>
              <w:t>Utskifting</w:t>
            </w:r>
            <w:proofErr w:type="spellEnd"/>
            <w:r>
              <w:rPr>
                <w:sz w:val="18"/>
              </w:rPr>
              <w:t xml:space="preserve"> av </w:t>
            </w:r>
            <w:proofErr w:type="spellStart"/>
            <w:r>
              <w:rPr>
                <w:sz w:val="18"/>
              </w:rPr>
              <w:t>ventilasjonsaggregat</w:t>
            </w:r>
            <w:proofErr w:type="spellEnd"/>
            <w:r>
              <w:rPr>
                <w:sz w:val="18"/>
              </w:rPr>
              <w:t xml:space="preserve">, </w:t>
            </w:r>
            <w:proofErr w:type="spellStart"/>
            <w:r>
              <w:rPr>
                <w:sz w:val="18"/>
              </w:rPr>
              <w:t>barneskole</w:t>
            </w:r>
            <w:proofErr w:type="spellEnd"/>
          </w:p>
        </w:tc>
      </w:tr>
      <w:tr w:rsidR="00B86235" w14:paraId="4230C89C" w14:textId="77777777" w:rsidTr="78B4B3CF">
        <w:trPr>
          <w:jc w:val="center"/>
        </w:trPr>
        <w:tc>
          <w:tcPr>
            <w:tcW w:w="2948"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15DEDD8C" w14:textId="77777777" w:rsidR="00B86235" w:rsidRDefault="004874B5">
            <w:pPr>
              <w:spacing w:after="0" w:line="252" w:lineRule="auto"/>
            </w:pPr>
            <w:proofErr w:type="spellStart"/>
            <w:r>
              <w:rPr>
                <w:b/>
                <w:sz w:val="18"/>
              </w:rPr>
              <w:t>Prosjektert</w:t>
            </w:r>
            <w:proofErr w:type="spellEnd"/>
            <w:r>
              <w:rPr>
                <w:b/>
                <w:sz w:val="18"/>
              </w:rPr>
              <w:t xml:space="preserve"> </w:t>
            </w:r>
            <w:proofErr w:type="spellStart"/>
            <w:r>
              <w:rPr>
                <w:b/>
                <w:sz w:val="18"/>
              </w:rPr>
              <w:t>luftmengde</w:t>
            </w:r>
            <w:proofErr w:type="spellEnd"/>
          </w:p>
        </w:tc>
        <w:tc>
          <w:tcPr>
            <w:tcW w:w="6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20" w:type="dxa"/>
              <w:left w:w="120" w:type="dxa"/>
              <w:bottom w:w="120" w:type="dxa"/>
              <w:right w:w="120" w:type="dxa"/>
            </w:tcMar>
            <w:vAlign w:val="center"/>
          </w:tcPr>
          <w:p w14:paraId="7D493EB2" w14:textId="62D4076E" w:rsidR="00B86235" w:rsidRDefault="004874B5">
            <w:pPr>
              <w:spacing w:after="0" w:line="252" w:lineRule="auto"/>
            </w:pPr>
            <w:r>
              <w:rPr>
                <w:sz w:val="18"/>
              </w:rPr>
              <w:t>1</w:t>
            </w:r>
            <w:r w:rsidR="00607689">
              <w:rPr>
                <w:sz w:val="18"/>
              </w:rPr>
              <w:t>4</w:t>
            </w:r>
            <w:r>
              <w:rPr>
                <w:sz w:val="18"/>
              </w:rPr>
              <w:t xml:space="preserve"> 000 m³/h</w:t>
            </w:r>
          </w:p>
        </w:tc>
      </w:tr>
      <w:tr w:rsidR="00B86235" w:rsidRPr="00A57419" w14:paraId="4195FD8B" w14:textId="77777777" w:rsidTr="78B4B3CF">
        <w:trPr>
          <w:jc w:val="center"/>
        </w:trPr>
        <w:tc>
          <w:tcPr>
            <w:tcW w:w="2948"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1EA292E0" w14:textId="77777777" w:rsidR="00B86235" w:rsidRDefault="004874B5">
            <w:pPr>
              <w:spacing w:after="0" w:line="252" w:lineRule="auto"/>
            </w:pPr>
            <w:proofErr w:type="spellStart"/>
            <w:r>
              <w:rPr>
                <w:b/>
                <w:sz w:val="18"/>
              </w:rPr>
              <w:t>Kontraktsform</w:t>
            </w:r>
            <w:proofErr w:type="spellEnd"/>
          </w:p>
        </w:tc>
        <w:tc>
          <w:tcPr>
            <w:tcW w:w="6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20" w:type="dxa"/>
              <w:left w:w="120" w:type="dxa"/>
              <w:bottom w:w="120" w:type="dxa"/>
              <w:right w:w="120" w:type="dxa"/>
            </w:tcMar>
            <w:vAlign w:val="center"/>
          </w:tcPr>
          <w:p w14:paraId="191F047B" w14:textId="6C92CDC3" w:rsidR="00B86235" w:rsidRPr="00043899" w:rsidRDefault="004874B5">
            <w:pPr>
              <w:spacing w:after="0" w:line="252" w:lineRule="auto"/>
              <w:rPr>
                <w:lang w:val="nb-NO"/>
              </w:rPr>
            </w:pPr>
            <w:r w:rsidRPr="00043899">
              <w:rPr>
                <w:sz w:val="18"/>
                <w:lang w:val="nb-NO"/>
              </w:rPr>
              <w:t>NS 8407 Totalentreprise</w:t>
            </w:r>
          </w:p>
        </w:tc>
      </w:tr>
      <w:tr w:rsidR="00B86235" w14:paraId="09F3F744" w14:textId="77777777" w:rsidTr="78B4B3CF">
        <w:trPr>
          <w:jc w:val="center"/>
        </w:trPr>
        <w:tc>
          <w:tcPr>
            <w:tcW w:w="2948"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6F50514A" w14:textId="77777777" w:rsidR="00B86235" w:rsidRDefault="004874B5">
            <w:pPr>
              <w:spacing w:after="0" w:line="252" w:lineRule="auto"/>
            </w:pPr>
            <w:proofErr w:type="spellStart"/>
            <w:r>
              <w:rPr>
                <w:b/>
                <w:sz w:val="18"/>
              </w:rPr>
              <w:t>Tilbudsfrist</w:t>
            </w:r>
            <w:proofErr w:type="spellEnd"/>
          </w:p>
        </w:tc>
        <w:tc>
          <w:tcPr>
            <w:tcW w:w="6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20" w:type="dxa"/>
              <w:left w:w="120" w:type="dxa"/>
              <w:bottom w:w="120" w:type="dxa"/>
              <w:right w:w="120" w:type="dxa"/>
            </w:tcMar>
            <w:vAlign w:val="center"/>
          </w:tcPr>
          <w:p w14:paraId="45932FB7" w14:textId="4A36041D" w:rsidR="00B86235" w:rsidRDefault="009A13FE">
            <w:pPr>
              <w:spacing w:after="0" w:line="252" w:lineRule="auto"/>
            </w:pPr>
            <w:r>
              <w:rPr>
                <w:sz w:val="18"/>
              </w:rPr>
              <w:t xml:space="preserve">09.10.26 </w:t>
            </w:r>
            <w:r w:rsidR="004874B5">
              <w:rPr>
                <w:sz w:val="18"/>
              </w:rPr>
              <w:t>kl. 12:00</w:t>
            </w:r>
          </w:p>
        </w:tc>
      </w:tr>
      <w:tr w:rsidR="00B86235" w:rsidRPr="00A55C55" w14:paraId="49DCDE56" w14:textId="77777777" w:rsidTr="78B4B3CF">
        <w:trPr>
          <w:jc w:val="center"/>
        </w:trPr>
        <w:tc>
          <w:tcPr>
            <w:tcW w:w="2948"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4740F89C" w14:textId="77777777" w:rsidR="00B86235" w:rsidRDefault="004874B5">
            <w:pPr>
              <w:spacing w:after="0" w:line="252" w:lineRule="auto"/>
            </w:pPr>
            <w:proofErr w:type="spellStart"/>
            <w:r>
              <w:rPr>
                <w:b/>
                <w:sz w:val="18"/>
              </w:rPr>
              <w:t>Befaring</w:t>
            </w:r>
            <w:proofErr w:type="spellEnd"/>
          </w:p>
        </w:tc>
        <w:tc>
          <w:tcPr>
            <w:tcW w:w="61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120" w:type="dxa"/>
              <w:left w:w="120" w:type="dxa"/>
              <w:bottom w:w="120" w:type="dxa"/>
              <w:right w:w="120" w:type="dxa"/>
            </w:tcMar>
            <w:vAlign w:val="center"/>
          </w:tcPr>
          <w:p w14:paraId="33B4A258" w14:textId="3210F16A" w:rsidR="00B86235" w:rsidRPr="00043899" w:rsidRDefault="009A13FE" w:rsidP="78B4B3CF">
            <w:pPr>
              <w:spacing w:after="0" w:line="252" w:lineRule="auto"/>
              <w:rPr>
                <w:sz w:val="18"/>
                <w:szCs w:val="18"/>
                <w:lang w:val="nb-NO"/>
              </w:rPr>
            </w:pPr>
            <w:proofErr w:type="gramStart"/>
            <w:r>
              <w:rPr>
                <w:sz w:val="18"/>
                <w:szCs w:val="18"/>
                <w:lang w:val="nb-NO"/>
              </w:rPr>
              <w:t>15.09.26</w:t>
            </w:r>
            <w:r w:rsidR="78B4B3CF" w:rsidRPr="00043899">
              <w:rPr>
                <w:sz w:val="18"/>
                <w:szCs w:val="18"/>
                <w:lang w:val="nb-NO"/>
              </w:rPr>
              <w:t xml:space="preserve"> </w:t>
            </w:r>
            <w:r w:rsidR="006E7174">
              <w:rPr>
                <w:sz w:val="18"/>
                <w:szCs w:val="18"/>
                <w:lang w:val="nb-NO"/>
              </w:rPr>
              <w:t xml:space="preserve"> kl.</w:t>
            </w:r>
            <w:proofErr w:type="gramEnd"/>
            <w:r w:rsidR="006E7174">
              <w:rPr>
                <w:sz w:val="18"/>
                <w:szCs w:val="18"/>
                <w:lang w:val="nb-NO"/>
              </w:rPr>
              <w:t xml:space="preserve"> 12.00 </w:t>
            </w:r>
            <w:r w:rsidR="78B4B3CF" w:rsidRPr="00043899">
              <w:rPr>
                <w:sz w:val="18"/>
                <w:szCs w:val="18"/>
                <w:lang w:val="nb-NO"/>
              </w:rPr>
              <w:t>ved Løken skole.</w:t>
            </w:r>
          </w:p>
        </w:tc>
      </w:tr>
    </w:tbl>
    <w:p w14:paraId="0A37501D" w14:textId="77777777" w:rsidR="00B86235" w:rsidRDefault="00B86235"/>
    <w:p w14:paraId="5DAB6C7B" w14:textId="77777777" w:rsidR="00B86235" w:rsidRPr="00043899" w:rsidRDefault="00B86235">
      <w:pPr>
        <w:rPr>
          <w:lang w:val="nb-NO"/>
        </w:rPr>
      </w:pPr>
    </w:p>
    <w:p w14:paraId="02EB378F" w14:textId="77777777" w:rsidR="00B86235" w:rsidRPr="00043899" w:rsidRDefault="004874B5">
      <w:pPr>
        <w:rPr>
          <w:lang w:val="nb-NO"/>
        </w:rPr>
      </w:pPr>
      <w:r w:rsidRPr="00043899">
        <w:rPr>
          <w:lang w:val="nb-NO"/>
        </w:rPr>
        <w:br w:type="page"/>
      </w:r>
    </w:p>
    <w:p w14:paraId="00684416" w14:textId="77777777" w:rsidR="00B86235" w:rsidRDefault="004874B5">
      <w:pPr>
        <w:pStyle w:val="Overskrift1"/>
        <w:spacing w:before="200" w:after="80"/>
      </w:pPr>
      <w:proofErr w:type="spellStart"/>
      <w:r>
        <w:lastRenderedPageBreak/>
        <w:t>Innhold</w:t>
      </w:r>
      <w:proofErr w:type="spellEnd"/>
    </w:p>
    <w:p w14:paraId="05BC9ED2" w14:textId="77777777" w:rsidR="00B86235" w:rsidRDefault="004874B5">
      <w:pPr>
        <w:pStyle w:val="Punktliste"/>
      </w:pPr>
      <w:r>
        <w:t xml:space="preserve">Del I: </w:t>
      </w:r>
      <w:proofErr w:type="spellStart"/>
      <w:r>
        <w:t>Konkurransebestemmelser</w:t>
      </w:r>
      <w:proofErr w:type="spellEnd"/>
    </w:p>
    <w:p w14:paraId="4616ECE3" w14:textId="77777777" w:rsidR="00B86235" w:rsidRDefault="004874B5">
      <w:pPr>
        <w:pStyle w:val="Punktliste"/>
      </w:pPr>
      <w:r>
        <w:t xml:space="preserve">Del II: </w:t>
      </w:r>
      <w:proofErr w:type="spellStart"/>
      <w:r>
        <w:t>Kontraktsgrunnlag</w:t>
      </w:r>
      <w:proofErr w:type="spellEnd"/>
    </w:p>
    <w:p w14:paraId="2CD4C74B" w14:textId="77777777" w:rsidR="00B86235" w:rsidRDefault="004874B5">
      <w:pPr>
        <w:pStyle w:val="Punktliste"/>
      </w:pPr>
      <w:r>
        <w:t xml:space="preserve">Vedlegg 1: </w:t>
      </w:r>
      <w:proofErr w:type="spellStart"/>
      <w:r>
        <w:t>Teknisk</w:t>
      </w:r>
      <w:proofErr w:type="spellEnd"/>
      <w:r>
        <w:t xml:space="preserve"> </w:t>
      </w:r>
      <w:proofErr w:type="spellStart"/>
      <w:r>
        <w:t>kravspesifikasjon</w:t>
      </w:r>
      <w:proofErr w:type="spellEnd"/>
      <w:r>
        <w:t xml:space="preserve"> og </w:t>
      </w:r>
      <w:proofErr w:type="spellStart"/>
      <w:r>
        <w:t>kravmatrise</w:t>
      </w:r>
      <w:proofErr w:type="spellEnd"/>
    </w:p>
    <w:p w14:paraId="698D4267" w14:textId="77777777" w:rsidR="00B86235" w:rsidRDefault="004874B5">
      <w:pPr>
        <w:pStyle w:val="Punktliste"/>
      </w:pPr>
      <w:r>
        <w:t xml:space="preserve">Vedlegg 2: </w:t>
      </w:r>
      <w:proofErr w:type="spellStart"/>
      <w:r>
        <w:t>Prisskjema</w:t>
      </w:r>
      <w:proofErr w:type="spellEnd"/>
    </w:p>
    <w:p w14:paraId="3143EA02" w14:textId="77777777" w:rsidR="00B86235" w:rsidRDefault="004874B5">
      <w:pPr>
        <w:pStyle w:val="Punktliste"/>
      </w:pPr>
      <w:r>
        <w:t xml:space="preserve">Vedlegg 3: </w:t>
      </w:r>
      <w:proofErr w:type="spellStart"/>
      <w:r>
        <w:t>Tilbudsbrev</w:t>
      </w:r>
      <w:proofErr w:type="spellEnd"/>
    </w:p>
    <w:p w14:paraId="130E77D1" w14:textId="77777777" w:rsidR="00B86235" w:rsidRDefault="004874B5">
      <w:pPr>
        <w:pStyle w:val="Punktliste"/>
      </w:pPr>
      <w:r>
        <w:t xml:space="preserve">Vedlegg 4: </w:t>
      </w:r>
      <w:proofErr w:type="spellStart"/>
      <w:r>
        <w:t>Sjekkliste</w:t>
      </w:r>
      <w:proofErr w:type="spellEnd"/>
      <w:r>
        <w:t xml:space="preserve"> for </w:t>
      </w:r>
      <w:proofErr w:type="spellStart"/>
      <w:r>
        <w:t>tilbud</w:t>
      </w:r>
      <w:proofErr w:type="spellEnd"/>
    </w:p>
    <w:p w14:paraId="49DE4416" w14:textId="77777777" w:rsidR="00B86235" w:rsidRDefault="004874B5">
      <w:pPr>
        <w:pStyle w:val="Punktliste"/>
      </w:pPr>
      <w:r>
        <w:t xml:space="preserve">Vedlegg 5: </w:t>
      </w:r>
      <w:proofErr w:type="spellStart"/>
      <w:r>
        <w:t>Bildedokumentasjon</w:t>
      </w:r>
      <w:proofErr w:type="spellEnd"/>
      <w:r>
        <w:t xml:space="preserve"> og </w:t>
      </w:r>
      <w:proofErr w:type="spellStart"/>
      <w:r>
        <w:t>eksisterende</w:t>
      </w:r>
      <w:proofErr w:type="spellEnd"/>
      <w:r>
        <w:t xml:space="preserve"> forhold</w:t>
      </w:r>
    </w:p>
    <w:p w14:paraId="2ECB0F2B" w14:textId="77777777" w:rsidR="00B86235" w:rsidRDefault="004874B5">
      <w:pPr>
        <w:pStyle w:val="Overskrift1"/>
        <w:spacing w:before="200" w:after="80"/>
      </w:pPr>
      <w:r>
        <w:t xml:space="preserve">0. Kort </w:t>
      </w:r>
      <w:proofErr w:type="spellStart"/>
      <w:r>
        <w:t>prosjektoppsummering</w:t>
      </w:r>
      <w:proofErr w:type="spellEnd"/>
    </w:p>
    <w:p w14:paraId="39F7F8E2" w14:textId="77777777" w:rsidR="00B86235" w:rsidRPr="00043899" w:rsidRDefault="004874B5">
      <w:pPr>
        <w:rPr>
          <w:lang w:val="nb-NO"/>
        </w:rPr>
      </w:pPr>
      <w:r w:rsidRPr="00043899">
        <w:rPr>
          <w:lang w:val="nb-NO"/>
        </w:rPr>
        <w:t>Aurskog-Høland kommune skal skifte ut et eksisterende ventilasjonsaggregat ved en barneskole. Tiltaket gjelder selve aggregatet, inkludert nødvendige tilpasninger mot eksisterende kanalsystem, elektro, automatikk og SD-anlegg. Eksisterende kanalnett skal i utgangspunktet beholdes. Prosjektert samlet luftmengde er 14 000 m³/h.</w:t>
      </w:r>
    </w:p>
    <w:p w14:paraId="4A6DD564" w14:textId="77777777" w:rsidR="00B86235" w:rsidRDefault="004874B5">
      <w:r w:rsidRPr="00043899">
        <w:rPr>
          <w:lang w:val="nb-NO"/>
        </w:rPr>
        <w:t xml:space="preserve">Kommunen ønsker å gjenbruke en kammervifte som ble skiftet i 2025, forutsatt at tilbyderen dokumenterer at gjenbruk er teknisk forsvarlig og gir en </w:t>
      </w:r>
      <w:proofErr w:type="gramStart"/>
      <w:r w:rsidRPr="00043899">
        <w:rPr>
          <w:lang w:val="nb-NO"/>
        </w:rPr>
        <w:t>robust</w:t>
      </w:r>
      <w:proofErr w:type="gramEnd"/>
      <w:r w:rsidRPr="00043899">
        <w:rPr>
          <w:lang w:val="nb-NO"/>
        </w:rPr>
        <w:t xml:space="preserve"> løsning. </w:t>
      </w:r>
      <w:r>
        <w:t>FDV-</w:t>
      </w:r>
      <w:proofErr w:type="spellStart"/>
      <w:r>
        <w:t>dokumentasjon</w:t>
      </w:r>
      <w:proofErr w:type="spellEnd"/>
      <w:r>
        <w:t xml:space="preserve"> for </w:t>
      </w:r>
      <w:proofErr w:type="spellStart"/>
      <w:r>
        <w:t>viften</w:t>
      </w:r>
      <w:proofErr w:type="spellEnd"/>
      <w:r>
        <w:t xml:space="preserve"> </w:t>
      </w:r>
      <w:proofErr w:type="spellStart"/>
      <w:r>
        <w:t>følger</w:t>
      </w:r>
      <w:proofErr w:type="spellEnd"/>
      <w:r>
        <w:t xml:space="preserve"> </w:t>
      </w:r>
      <w:proofErr w:type="spellStart"/>
      <w:r>
        <w:t>som</w:t>
      </w:r>
      <w:proofErr w:type="spellEnd"/>
      <w:r>
        <w:t xml:space="preserve"> </w:t>
      </w:r>
      <w:proofErr w:type="spellStart"/>
      <w:r>
        <w:t>vedlegg</w:t>
      </w:r>
      <w:proofErr w:type="spellEnd"/>
      <w:r>
        <w:t xml:space="preserve"> </w:t>
      </w:r>
      <w:proofErr w:type="spellStart"/>
      <w:r>
        <w:t>til</w:t>
      </w:r>
      <w:proofErr w:type="spellEnd"/>
      <w:r>
        <w:t xml:space="preserve"> </w:t>
      </w:r>
      <w:proofErr w:type="spellStart"/>
      <w:r>
        <w:t>konkurransen</w:t>
      </w:r>
      <w:proofErr w:type="spellEnd"/>
      <w:r>
        <w:t>.</w:t>
      </w:r>
    </w:p>
    <w:tbl>
      <w:tblPr>
        <w:tblStyle w:val="TableNormal"/>
        <w:tblW w:w="0" w:type="auto"/>
        <w:jc w:val="center"/>
        <w:tblLook w:val="04A0" w:firstRow="1" w:lastRow="0" w:firstColumn="1" w:lastColumn="0" w:noHBand="0" w:noVBand="1"/>
      </w:tblPr>
      <w:tblGrid>
        <w:gridCol w:w="9956"/>
      </w:tblGrid>
      <w:tr w:rsidR="00B86235" w:rsidRPr="00A84BCA" w14:paraId="64C69A41" w14:textId="77777777">
        <w:trPr>
          <w:jc w:val="center"/>
        </w:trPr>
        <w:tc>
          <w:tcPr>
            <w:tcW w:w="9972" w:type="dxa"/>
            <w:tcBorders>
              <w:top w:val="single" w:sz="6" w:space="0" w:color="D6B656"/>
              <w:left w:val="single" w:sz="6" w:space="0" w:color="D6B656"/>
              <w:bottom w:val="single" w:sz="6" w:space="0" w:color="D6B656"/>
              <w:right w:val="single" w:sz="6" w:space="0" w:color="D6B656"/>
            </w:tcBorders>
            <w:shd w:val="clear" w:color="auto" w:fill="E2F0D9"/>
            <w:tcMar>
              <w:top w:w="160" w:type="dxa"/>
              <w:left w:w="160" w:type="dxa"/>
              <w:bottom w:w="160" w:type="dxa"/>
              <w:right w:w="160" w:type="dxa"/>
            </w:tcMar>
          </w:tcPr>
          <w:p w14:paraId="075A9224" w14:textId="77777777" w:rsidR="00B86235" w:rsidRPr="00043899" w:rsidRDefault="004874B5">
            <w:pPr>
              <w:rPr>
                <w:lang w:val="nb-NO"/>
              </w:rPr>
            </w:pPr>
            <w:r w:rsidRPr="00043899">
              <w:rPr>
                <w:b/>
                <w:color w:val="7A5800"/>
                <w:lang w:val="nb-NO"/>
              </w:rPr>
              <w:t>Viktig premiss:</w:t>
            </w:r>
          </w:p>
          <w:p w14:paraId="5D07D258" w14:textId="77777777" w:rsidR="00B86235" w:rsidRPr="00043899" w:rsidRDefault="004874B5">
            <w:pPr>
              <w:spacing w:after="0"/>
              <w:rPr>
                <w:lang w:val="nb-NO"/>
              </w:rPr>
            </w:pPr>
            <w:r w:rsidRPr="00043899">
              <w:rPr>
                <w:lang w:val="nb-NO"/>
              </w:rPr>
              <w:t>Leverandøren skal levere en komplett og funksjonsdyktig løsning. Alle nødvendige overganger, braketter, tettinger, isolasjon, løft, rigg, elektro, automatikk, programmering, innregulering og FDV skal inngå, selv om enkeltposter ikke er særskilt nevnt.</w:t>
            </w:r>
          </w:p>
        </w:tc>
      </w:tr>
    </w:tbl>
    <w:p w14:paraId="6A05A809" w14:textId="77777777" w:rsidR="00B86235" w:rsidRPr="00043899" w:rsidRDefault="00B86235">
      <w:pPr>
        <w:rPr>
          <w:lang w:val="nb-NO"/>
        </w:rPr>
      </w:pPr>
    </w:p>
    <w:p w14:paraId="7479C368" w14:textId="77777777" w:rsidR="00B86235" w:rsidRPr="00043899" w:rsidRDefault="004874B5">
      <w:pPr>
        <w:pStyle w:val="Overskrift1"/>
        <w:spacing w:before="200" w:after="80"/>
        <w:rPr>
          <w:lang w:val="nb-NO"/>
        </w:rPr>
      </w:pPr>
      <w:r w:rsidRPr="00043899">
        <w:rPr>
          <w:lang w:val="nb-NO"/>
        </w:rPr>
        <w:t>DEL I – Konkurransebestemmelser</w:t>
      </w:r>
    </w:p>
    <w:p w14:paraId="44A5069A" w14:textId="77777777" w:rsidR="00B86235" w:rsidRPr="00043899" w:rsidRDefault="004874B5">
      <w:pPr>
        <w:pStyle w:val="Overskrift2"/>
        <w:spacing w:after="80"/>
        <w:rPr>
          <w:lang w:val="nb-NO"/>
        </w:rPr>
      </w:pPr>
      <w:r w:rsidRPr="00043899">
        <w:rPr>
          <w:lang w:val="nb-NO"/>
        </w:rPr>
        <w:t>1. Oppdragsgiver</w:t>
      </w:r>
    </w:p>
    <w:p w14:paraId="53B4B519" w14:textId="77777777" w:rsidR="00B86235" w:rsidRDefault="004874B5">
      <w:pPr>
        <w:rPr>
          <w:lang w:val="nb-NO"/>
        </w:rPr>
      </w:pPr>
      <w:r w:rsidRPr="00043899">
        <w:rPr>
          <w:lang w:val="nb-NO"/>
        </w:rPr>
        <w:t>Oppdragsgiver er Aurskog-Høland kommune. Kommunen ligger i Akershus fylke og har kommunale bygg, skoler, barnehager og øvrige formålsbygg spredt i kommunen.</w:t>
      </w:r>
    </w:p>
    <w:p w14:paraId="773C3923" w14:textId="77777777" w:rsidR="003A476D" w:rsidRPr="005F6CCA" w:rsidRDefault="003A476D" w:rsidP="003A476D">
      <w:pPr>
        <w:keepNext/>
        <w:spacing w:after="0" w:line="240" w:lineRule="auto"/>
        <w:rPr>
          <w:rFonts w:ascii="Open Sans" w:hAnsi="Open Sans" w:cs="Open Sans"/>
          <w:sz w:val="18"/>
          <w:szCs w:val="18"/>
          <w:lang w:val="nb-NO"/>
        </w:rPr>
      </w:pPr>
      <w:r w:rsidRPr="005F6CCA">
        <w:rPr>
          <w:rFonts w:ascii="Open Sans" w:hAnsi="Open Sans" w:cs="Open Sans"/>
          <w:sz w:val="18"/>
          <w:szCs w:val="18"/>
          <w:lang w:val="nb-NO"/>
        </w:rPr>
        <w:t>Dersom Leverandør finner at konkurransegrunnlaget m/vedlegg ikke gir tilstrekkelig veiledning, kan det skriftlig stilles spørsmål og/eller bes om tilleggsopplysninger via Oppdragsgivers konkurransegjennomføringsverktøy (KGV) Mercell TendSign.</w:t>
      </w:r>
    </w:p>
    <w:p w14:paraId="5C68ED8C" w14:textId="77777777" w:rsidR="003A476D" w:rsidRPr="005F6CCA" w:rsidRDefault="003A476D" w:rsidP="003A476D">
      <w:pPr>
        <w:keepNext/>
        <w:spacing w:after="0" w:line="240" w:lineRule="auto"/>
        <w:rPr>
          <w:rFonts w:ascii="Open Sans" w:hAnsi="Open Sans" w:cs="Open Sans"/>
          <w:sz w:val="18"/>
          <w:szCs w:val="18"/>
          <w:lang w:val="nb-NO"/>
        </w:rPr>
      </w:pPr>
    </w:p>
    <w:p w14:paraId="406DFB30" w14:textId="77777777" w:rsidR="003A476D" w:rsidRPr="005F6CCA" w:rsidRDefault="003A476D" w:rsidP="003A476D">
      <w:pPr>
        <w:spacing w:after="0" w:line="240" w:lineRule="auto"/>
        <w:rPr>
          <w:rFonts w:ascii="Open Sans" w:hAnsi="Open Sans" w:cs="Open Sans"/>
          <w:sz w:val="18"/>
          <w:szCs w:val="18"/>
          <w:lang w:val="nb-NO"/>
        </w:rPr>
      </w:pPr>
      <w:r w:rsidRPr="005F6CCA">
        <w:rPr>
          <w:rFonts w:ascii="Open Sans" w:hAnsi="Open Sans" w:cs="Open Sans"/>
          <w:sz w:val="18"/>
          <w:szCs w:val="18"/>
          <w:lang w:val="nb-NO"/>
        </w:rPr>
        <w:t>Det skal ikke være kontakt/kommunikasjon via andre kanaler enn KGV-verktøyet Mercell TendSign.</w:t>
      </w:r>
    </w:p>
    <w:p w14:paraId="564A266B" w14:textId="77777777" w:rsidR="003A476D" w:rsidRPr="005F6CCA" w:rsidRDefault="003A476D" w:rsidP="003A476D">
      <w:pPr>
        <w:spacing w:after="0" w:line="240" w:lineRule="auto"/>
        <w:rPr>
          <w:rFonts w:ascii="Open Sans" w:hAnsi="Open Sans" w:cs="Open Sans"/>
          <w:sz w:val="18"/>
          <w:szCs w:val="18"/>
          <w:lang w:val="nb-NO"/>
        </w:rPr>
      </w:pPr>
    </w:p>
    <w:p w14:paraId="75B0C9BC" w14:textId="77777777" w:rsidR="003A476D" w:rsidRPr="003A476D" w:rsidRDefault="003A476D" w:rsidP="003A476D">
      <w:pPr>
        <w:spacing w:after="0" w:line="240" w:lineRule="auto"/>
        <w:rPr>
          <w:rFonts w:ascii="Open Sans" w:hAnsi="Open Sans" w:cs="Open Sans"/>
          <w:sz w:val="18"/>
          <w:szCs w:val="18"/>
          <w:lang w:val="nb-NO"/>
        </w:rPr>
      </w:pPr>
      <w:r w:rsidRPr="005F6CCA">
        <w:rPr>
          <w:rFonts w:ascii="Open Sans" w:hAnsi="Open Sans" w:cs="Open Sans"/>
          <w:sz w:val="18"/>
          <w:szCs w:val="18"/>
          <w:lang w:val="nb-NO"/>
        </w:rPr>
        <w:t xml:space="preserve">Leverandører som henvender seg til andre personer, eventuelt enheter, hos Oppdragsgiver, for å tilegne seg informasjon </w:t>
      </w:r>
      <w:proofErr w:type="gramStart"/>
      <w:r w:rsidRPr="005F6CCA">
        <w:rPr>
          <w:rFonts w:ascii="Open Sans" w:hAnsi="Open Sans" w:cs="Open Sans"/>
          <w:sz w:val="18"/>
          <w:szCs w:val="18"/>
          <w:lang w:val="nb-NO"/>
        </w:rPr>
        <w:t>vedrørende</w:t>
      </w:r>
      <w:proofErr w:type="gramEnd"/>
      <w:r w:rsidRPr="005F6CCA">
        <w:rPr>
          <w:rFonts w:ascii="Open Sans" w:hAnsi="Open Sans" w:cs="Open Sans"/>
          <w:sz w:val="18"/>
          <w:szCs w:val="18"/>
          <w:lang w:val="nb-NO"/>
        </w:rPr>
        <w:t xml:space="preserve"> denne anskaffelsen risikerer å bli avvist.</w:t>
      </w:r>
    </w:p>
    <w:p w14:paraId="2564A921" w14:textId="77777777" w:rsidR="003A476D" w:rsidRDefault="003A476D">
      <w:pPr>
        <w:pStyle w:val="Overskrift2"/>
        <w:spacing w:after="80"/>
        <w:rPr>
          <w:lang w:val="nb-NO"/>
        </w:rPr>
      </w:pPr>
    </w:p>
    <w:p w14:paraId="181120D2" w14:textId="3D98AE54" w:rsidR="00B86235" w:rsidRPr="00043899" w:rsidRDefault="004874B5">
      <w:pPr>
        <w:pStyle w:val="Overskrift2"/>
        <w:spacing w:after="80"/>
        <w:rPr>
          <w:lang w:val="nb-NO"/>
        </w:rPr>
      </w:pPr>
      <w:r w:rsidRPr="00043899">
        <w:rPr>
          <w:lang w:val="nb-NO"/>
        </w:rPr>
        <w:t>2. Informasjon om anskaffelsen</w:t>
      </w:r>
    </w:p>
    <w:p w14:paraId="741B6352" w14:textId="77777777" w:rsidR="00B86235" w:rsidRPr="00043899" w:rsidRDefault="004874B5">
      <w:pPr>
        <w:pStyle w:val="Overskrift3"/>
        <w:spacing w:after="80"/>
        <w:rPr>
          <w:lang w:val="nb-NO"/>
        </w:rPr>
      </w:pPr>
      <w:r w:rsidRPr="00043899">
        <w:rPr>
          <w:lang w:val="nb-NO"/>
        </w:rPr>
        <w:t>2.1 Formål og omfang</w:t>
      </w:r>
    </w:p>
    <w:p w14:paraId="0AA8DBC8" w14:textId="77777777" w:rsidR="00B86235" w:rsidRPr="00043899" w:rsidRDefault="004874B5">
      <w:pPr>
        <w:rPr>
          <w:lang w:val="nb-NO"/>
        </w:rPr>
      </w:pPr>
      <w:r w:rsidRPr="00043899">
        <w:rPr>
          <w:lang w:val="nb-NO"/>
        </w:rPr>
        <w:t xml:space="preserve">Formålet er å anskaffe et nytt ventilasjonsaggregat som er kompatibelt med eksisterende kanalnett, kan </w:t>
      </w:r>
      <w:proofErr w:type="spellStart"/>
      <w:r w:rsidRPr="00043899">
        <w:rPr>
          <w:lang w:val="nb-NO"/>
        </w:rPr>
        <w:t>idriftsettes</w:t>
      </w:r>
      <w:proofErr w:type="spellEnd"/>
      <w:r w:rsidRPr="00043899">
        <w:rPr>
          <w:lang w:val="nb-NO"/>
        </w:rPr>
        <w:t xml:space="preserve"> i eksisterende teknisk rom og kan </w:t>
      </w:r>
      <w:proofErr w:type="gramStart"/>
      <w:r w:rsidRPr="00043899">
        <w:rPr>
          <w:lang w:val="nb-NO"/>
        </w:rPr>
        <w:t>integreres</w:t>
      </w:r>
      <w:proofErr w:type="gramEnd"/>
      <w:r w:rsidRPr="00043899">
        <w:rPr>
          <w:lang w:val="nb-NO"/>
        </w:rPr>
        <w:t xml:space="preserve"> effektivt mot kommunens SD-anlegg. Aggregatet skal dimensjoneres for prosjektert luftmengde 14 000 m³/h og øvrige faktiske driftsforhold som avdekkes ved befaring og oppmåling.</w:t>
      </w:r>
    </w:p>
    <w:p w14:paraId="4DFC3D15" w14:textId="77777777" w:rsidR="00B86235" w:rsidRPr="00043899" w:rsidRDefault="004874B5">
      <w:pPr>
        <w:pStyle w:val="Punktliste"/>
        <w:rPr>
          <w:lang w:val="nb-NO"/>
        </w:rPr>
      </w:pPr>
      <w:r w:rsidRPr="00043899">
        <w:rPr>
          <w:lang w:val="nb-NO"/>
        </w:rPr>
        <w:t xml:space="preserve">Demontering og forsvarlig </w:t>
      </w:r>
      <w:proofErr w:type="spellStart"/>
      <w:r w:rsidRPr="00043899">
        <w:rPr>
          <w:lang w:val="nb-NO"/>
        </w:rPr>
        <w:t>bortkjøring</w:t>
      </w:r>
      <w:proofErr w:type="spellEnd"/>
      <w:r w:rsidRPr="00043899">
        <w:rPr>
          <w:lang w:val="nb-NO"/>
        </w:rPr>
        <w:t xml:space="preserve"> av eksisterende aggregat og komponenter som ikke skal gjenbrukes.</w:t>
      </w:r>
    </w:p>
    <w:p w14:paraId="6F21B06F" w14:textId="77777777" w:rsidR="00B86235" w:rsidRPr="00043899" w:rsidRDefault="004874B5">
      <w:pPr>
        <w:pStyle w:val="Punktliste"/>
        <w:rPr>
          <w:lang w:val="nb-NO"/>
        </w:rPr>
      </w:pPr>
      <w:r w:rsidRPr="00043899">
        <w:rPr>
          <w:lang w:val="nb-NO"/>
        </w:rPr>
        <w:t>Levering, montering og tilpasning av nytt ventilasjonsaggregat i eksisterende teknisk rom.</w:t>
      </w:r>
    </w:p>
    <w:p w14:paraId="7D2F6857" w14:textId="77777777" w:rsidR="00B86235" w:rsidRDefault="004874B5">
      <w:pPr>
        <w:pStyle w:val="Punktliste"/>
        <w:rPr>
          <w:lang w:val="nb-NO"/>
        </w:rPr>
      </w:pPr>
      <w:r w:rsidRPr="00043899">
        <w:rPr>
          <w:lang w:val="nb-NO"/>
        </w:rPr>
        <w:t>Nødvendige kanaltilpasninger, overganger, oppheng, tetting og isolering.</w:t>
      </w:r>
    </w:p>
    <w:p w14:paraId="2D74EC78" w14:textId="2BEA8EB5" w:rsidR="00493E57" w:rsidRPr="00043899" w:rsidRDefault="00340598">
      <w:pPr>
        <w:pStyle w:val="Punktliste"/>
        <w:rPr>
          <w:lang w:val="nb-NO"/>
        </w:rPr>
      </w:pPr>
      <w:r>
        <w:rPr>
          <w:lang w:val="nb-NO"/>
        </w:rPr>
        <w:t xml:space="preserve">Nødvendige </w:t>
      </w:r>
      <w:r w:rsidR="00D82168">
        <w:rPr>
          <w:lang w:val="nb-NO"/>
        </w:rPr>
        <w:t>støttearbeider</w:t>
      </w:r>
      <w:r w:rsidR="00444A7D">
        <w:rPr>
          <w:lang w:val="nb-NO"/>
        </w:rPr>
        <w:t xml:space="preserve"> i forbindelse med </w:t>
      </w:r>
      <w:proofErr w:type="spellStart"/>
      <w:r w:rsidR="00D82168">
        <w:rPr>
          <w:lang w:val="nb-NO"/>
        </w:rPr>
        <w:t>demonterering</w:t>
      </w:r>
      <w:proofErr w:type="spellEnd"/>
      <w:r w:rsidR="00D82168">
        <w:rPr>
          <w:lang w:val="nb-NO"/>
        </w:rPr>
        <w:t>/remontering. (</w:t>
      </w:r>
      <w:proofErr w:type="spellStart"/>
      <w:r w:rsidR="00D82168">
        <w:rPr>
          <w:lang w:val="nb-NO"/>
        </w:rPr>
        <w:t>Tømring</w:t>
      </w:r>
      <w:proofErr w:type="spellEnd"/>
      <w:r w:rsidR="00D82168">
        <w:rPr>
          <w:lang w:val="nb-NO"/>
        </w:rPr>
        <w:t>, taktekking</w:t>
      </w:r>
      <w:r w:rsidR="005B7A2C">
        <w:rPr>
          <w:lang w:val="nb-NO"/>
        </w:rPr>
        <w:t xml:space="preserve">, </w:t>
      </w:r>
      <w:proofErr w:type="spellStart"/>
      <w:r w:rsidR="005B7A2C">
        <w:rPr>
          <w:lang w:val="nb-NO"/>
        </w:rPr>
        <w:t>elmontasje</w:t>
      </w:r>
      <w:proofErr w:type="spellEnd"/>
      <w:r w:rsidR="005B7A2C">
        <w:rPr>
          <w:lang w:val="nb-NO"/>
        </w:rPr>
        <w:t xml:space="preserve"> etc.)</w:t>
      </w:r>
    </w:p>
    <w:p w14:paraId="69C3FDBE" w14:textId="77777777" w:rsidR="00B86235" w:rsidRPr="00043899" w:rsidRDefault="004874B5">
      <w:pPr>
        <w:pStyle w:val="Punktliste"/>
        <w:rPr>
          <w:lang w:val="nb-NO"/>
        </w:rPr>
      </w:pPr>
      <w:r w:rsidRPr="00043899">
        <w:rPr>
          <w:lang w:val="nb-NO"/>
        </w:rPr>
        <w:t>Tilstandsvurdering og eventuell gjenbruk av eksisterende kammervifte fra 2025.</w:t>
      </w:r>
    </w:p>
    <w:p w14:paraId="6C79C9D9" w14:textId="77777777" w:rsidR="00B86235" w:rsidRPr="00043899" w:rsidRDefault="004874B5">
      <w:pPr>
        <w:pStyle w:val="Punktliste"/>
        <w:rPr>
          <w:lang w:val="nb-NO"/>
        </w:rPr>
      </w:pPr>
      <w:r w:rsidRPr="00043899">
        <w:rPr>
          <w:lang w:val="nb-NO"/>
        </w:rPr>
        <w:t>Elektroarbeider, automasjon, kommunikasjon mot SD-anlegg og komplett funksjonstest.</w:t>
      </w:r>
    </w:p>
    <w:p w14:paraId="4E307D38" w14:textId="77777777" w:rsidR="00B86235" w:rsidRDefault="004874B5">
      <w:pPr>
        <w:pStyle w:val="Punktliste"/>
        <w:rPr>
          <w:lang w:val="nb-NO"/>
        </w:rPr>
      </w:pPr>
      <w:r w:rsidRPr="00043899">
        <w:rPr>
          <w:lang w:val="nb-NO"/>
        </w:rPr>
        <w:t>Innregulering, prøvedrift, opplæring og komplett FDV-dokumentasjon.</w:t>
      </w:r>
    </w:p>
    <w:p w14:paraId="4AF8026C" w14:textId="77777777" w:rsidR="009224B9" w:rsidRDefault="009224B9" w:rsidP="009224B9">
      <w:pPr>
        <w:pStyle w:val="Punktliste"/>
        <w:numPr>
          <w:ilvl w:val="0"/>
          <w:numId w:val="0"/>
        </w:numPr>
        <w:ind w:left="360" w:hanging="360"/>
        <w:rPr>
          <w:lang w:val="nb-NO"/>
        </w:rPr>
      </w:pPr>
    </w:p>
    <w:p w14:paraId="0456C7E5" w14:textId="7A8CE7B1" w:rsidR="00B45A5D" w:rsidRDefault="009224B9" w:rsidP="009224B9">
      <w:pPr>
        <w:pStyle w:val="Punktliste"/>
        <w:numPr>
          <w:ilvl w:val="0"/>
          <w:numId w:val="0"/>
        </w:numPr>
        <w:ind w:left="360" w:hanging="360"/>
        <w:rPr>
          <w:lang w:val="nb-NO"/>
        </w:rPr>
      </w:pPr>
      <w:r>
        <w:rPr>
          <w:lang w:val="nb-NO"/>
        </w:rPr>
        <w:t>Opsjon</w:t>
      </w:r>
      <w:r w:rsidR="00826DE7">
        <w:rPr>
          <w:lang w:val="nb-NO"/>
        </w:rPr>
        <w:t xml:space="preserve"> 1</w:t>
      </w:r>
      <w:r>
        <w:rPr>
          <w:lang w:val="nb-NO"/>
        </w:rPr>
        <w:t>:</w:t>
      </w:r>
      <w:r w:rsidR="00A617EE">
        <w:rPr>
          <w:lang w:val="nb-NO"/>
        </w:rPr>
        <w:t xml:space="preserve"> </w:t>
      </w:r>
      <w:r w:rsidR="00B630EE">
        <w:rPr>
          <w:lang w:val="nb-NO"/>
        </w:rPr>
        <w:t>a</w:t>
      </w:r>
      <w:r w:rsidR="00E2632E">
        <w:rPr>
          <w:lang w:val="nb-NO"/>
        </w:rPr>
        <w:t>)</w:t>
      </w:r>
      <w:r w:rsidR="00310591">
        <w:rPr>
          <w:lang w:val="nb-NO"/>
        </w:rPr>
        <w:t xml:space="preserve"> </w:t>
      </w:r>
      <w:r w:rsidR="00A617EE">
        <w:rPr>
          <w:lang w:val="nb-NO"/>
        </w:rPr>
        <w:t>K</w:t>
      </w:r>
      <w:r w:rsidR="00C1654C">
        <w:rPr>
          <w:lang w:val="nb-NO"/>
        </w:rPr>
        <w:t>jøleaggregat, komplett levert som</w:t>
      </w:r>
      <w:r w:rsidR="008A5F4F">
        <w:rPr>
          <w:lang w:val="nb-NO"/>
        </w:rPr>
        <w:t xml:space="preserve"> en del av totale</w:t>
      </w:r>
      <w:r w:rsidR="0028461A">
        <w:rPr>
          <w:lang w:val="nb-NO"/>
        </w:rPr>
        <w:t>n</w:t>
      </w:r>
      <w:r w:rsidR="008A5F4F">
        <w:rPr>
          <w:lang w:val="nb-NO"/>
        </w:rPr>
        <w:t>treprisen.</w:t>
      </w:r>
    </w:p>
    <w:p w14:paraId="3ADD2247" w14:textId="213E4E68" w:rsidR="009224B9" w:rsidRDefault="00B45A5D" w:rsidP="009224B9">
      <w:pPr>
        <w:pStyle w:val="Punktliste"/>
        <w:numPr>
          <w:ilvl w:val="0"/>
          <w:numId w:val="0"/>
        </w:numPr>
        <w:ind w:left="360" w:hanging="360"/>
        <w:rPr>
          <w:lang w:val="nb-NO"/>
        </w:rPr>
      </w:pPr>
      <w:r>
        <w:rPr>
          <w:lang w:val="nb-NO"/>
        </w:rPr>
        <w:lastRenderedPageBreak/>
        <w:tab/>
      </w:r>
      <w:r>
        <w:rPr>
          <w:lang w:val="nb-NO"/>
        </w:rPr>
        <w:tab/>
      </w:r>
      <w:r w:rsidR="008A5F4F">
        <w:rPr>
          <w:lang w:val="nb-NO"/>
        </w:rPr>
        <w:t xml:space="preserve"> </w:t>
      </w:r>
      <w:r w:rsidR="00C1654C">
        <w:rPr>
          <w:lang w:val="nb-NO"/>
        </w:rPr>
        <w:t xml:space="preserve"> </w:t>
      </w:r>
      <w:r w:rsidR="006A3BC3">
        <w:rPr>
          <w:lang w:val="nb-NO"/>
        </w:rPr>
        <w:t xml:space="preserve">  </w:t>
      </w:r>
      <w:r w:rsidR="00C1654C">
        <w:rPr>
          <w:lang w:val="nb-NO"/>
        </w:rPr>
        <w:t xml:space="preserve"> </w:t>
      </w:r>
      <w:r w:rsidR="00B44075">
        <w:rPr>
          <w:lang w:val="nb-NO"/>
        </w:rPr>
        <w:t>b)</w:t>
      </w:r>
      <w:r w:rsidR="00B06121">
        <w:rPr>
          <w:lang w:val="nb-NO"/>
        </w:rPr>
        <w:t xml:space="preserve">  </w:t>
      </w:r>
      <w:r w:rsidR="00725DDF">
        <w:rPr>
          <w:lang w:val="nb-NO"/>
        </w:rPr>
        <w:t>Adia</w:t>
      </w:r>
      <w:r w:rsidR="00AF08D2">
        <w:rPr>
          <w:lang w:val="nb-NO"/>
        </w:rPr>
        <w:t>batisk kjøling. Komplett levert som del av total</w:t>
      </w:r>
      <w:r w:rsidR="00A64E99">
        <w:rPr>
          <w:lang w:val="nb-NO"/>
        </w:rPr>
        <w:t>entreprisen</w:t>
      </w:r>
      <w:r w:rsidR="00EB5D3A">
        <w:rPr>
          <w:lang w:val="nb-NO"/>
        </w:rPr>
        <w:t>.</w:t>
      </w:r>
      <w:r w:rsidR="00344968">
        <w:rPr>
          <w:noProof/>
          <w:lang w:val="nb-NO"/>
        </w:rPr>
        <w:drawing>
          <wp:inline distT="0" distB="0" distL="0" distR="0" wp14:anchorId="76A9138D" wp14:editId="2EE4F957">
            <wp:extent cx="6330950" cy="8439150"/>
            <wp:effectExtent l="0" t="0" r="0" b="0"/>
            <wp:docPr id="199403481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30950" cy="8439150"/>
                    </a:xfrm>
                    <a:prstGeom prst="rect">
                      <a:avLst/>
                    </a:prstGeom>
                    <a:noFill/>
                    <a:ln>
                      <a:noFill/>
                    </a:ln>
                  </pic:spPr>
                </pic:pic>
              </a:graphicData>
            </a:graphic>
          </wp:inline>
        </w:drawing>
      </w:r>
      <w:r w:rsidR="00B06121">
        <w:rPr>
          <w:lang w:val="nb-NO"/>
        </w:rPr>
        <w:t xml:space="preserve"> </w:t>
      </w:r>
    </w:p>
    <w:p w14:paraId="57FDE69A" w14:textId="77777777" w:rsidR="00217C23" w:rsidRDefault="00217C23" w:rsidP="009224B9">
      <w:pPr>
        <w:pStyle w:val="Punktliste"/>
        <w:numPr>
          <w:ilvl w:val="0"/>
          <w:numId w:val="0"/>
        </w:numPr>
        <w:ind w:left="360" w:hanging="360"/>
        <w:rPr>
          <w:lang w:val="nb-NO"/>
        </w:rPr>
      </w:pPr>
    </w:p>
    <w:p w14:paraId="319377BC" w14:textId="03AE7CFF" w:rsidR="00826DE7" w:rsidRDefault="00826DE7" w:rsidP="009224B9">
      <w:pPr>
        <w:pStyle w:val="Punktliste"/>
        <w:numPr>
          <w:ilvl w:val="0"/>
          <w:numId w:val="0"/>
        </w:numPr>
        <w:ind w:left="360" w:hanging="360"/>
        <w:rPr>
          <w:lang w:val="nb-NO"/>
        </w:rPr>
      </w:pPr>
      <w:r>
        <w:rPr>
          <w:lang w:val="nb-NO"/>
        </w:rPr>
        <w:t>Opsjon 2: N</w:t>
      </w:r>
      <w:r w:rsidRPr="00826DE7">
        <w:rPr>
          <w:lang w:val="nb-NO"/>
        </w:rPr>
        <w:t>ye vifter dersom eksisterende vifte ikke kan gjenbrukes</w:t>
      </w:r>
      <w:r>
        <w:rPr>
          <w:lang w:val="nb-NO"/>
        </w:rPr>
        <w:t>.</w:t>
      </w:r>
    </w:p>
    <w:p w14:paraId="1E0A5E3B" w14:textId="77777777" w:rsidR="0028461A" w:rsidRPr="00043899" w:rsidRDefault="0028461A" w:rsidP="009224B9">
      <w:pPr>
        <w:pStyle w:val="Punktliste"/>
        <w:numPr>
          <w:ilvl w:val="0"/>
          <w:numId w:val="0"/>
        </w:numPr>
        <w:ind w:left="360" w:hanging="360"/>
        <w:rPr>
          <w:lang w:val="nb-NO"/>
        </w:rPr>
      </w:pPr>
    </w:p>
    <w:p w14:paraId="70B00275" w14:textId="77777777" w:rsidR="00B86235" w:rsidRPr="009224B9" w:rsidRDefault="004874B5">
      <w:pPr>
        <w:pStyle w:val="Overskrift3"/>
        <w:spacing w:after="80"/>
        <w:rPr>
          <w:lang w:val="nb-NO"/>
        </w:rPr>
      </w:pPr>
      <w:r w:rsidRPr="009224B9">
        <w:rPr>
          <w:lang w:val="nb-NO"/>
        </w:rPr>
        <w:t>2.2 Avgrensning</w:t>
      </w:r>
    </w:p>
    <w:p w14:paraId="5756E1DE" w14:textId="77777777" w:rsidR="00B86235" w:rsidRPr="00043899" w:rsidRDefault="004874B5">
      <w:pPr>
        <w:pStyle w:val="Punktliste"/>
        <w:rPr>
          <w:lang w:val="nb-NO"/>
        </w:rPr>
      </w:pPr>
      <w:r w:rsidRPr="00043899">
        <w:rPr>
          <w:lang w:val="nb-NO"/>
        </w:rPr>
        <w:t>Det er ikke forutsatt generell utskifting av kanalnettet, med mindre tilbyder vurderer at mindre lokale tilpasninger er nødvendige for å oppnå funksjonsdyktig løsning.</w:t>
      </w:r>
    </w:p>
    <w:p w14:paraId="2C3C205C" w14:textId="77777777" w:rsidR="00B86235" w:rsidRPr="00043899" w:rsidRDefault="004874B5">
      <w:pPr>
        <w:pStyle w:val="Punktliste"/>
        <w:rPr>
          <w:lang w:val="nb-NO"/>
        </w:rPr>
      </w:pPr>
      <w:r w:rsidRPr="00043899">
        <w:rPr>
          <w:lang w:val="nb-NO"/>
        </w:rPr>
        <w:t>Bygningsmessige inngrep skal begrenses til det som er nødvendig for utskifting og inntransport/uttransport.</w:t>
      </w:r>
    </w:p>
    <w:p w14:paraId="071C9D19" w14:textId="77777777" w:rsidR="00B86235" w:rsidRPr="00043899" w:rsidRDefault="004874B5">
      <w:pPr>
        <w:pStyle w:val="Punktliste"/>
        <w:rPr>
          <w:lang w:val="nb-NO"/>
        </w:rPr>
      </w:pPr>
      <w:r w:rsidRPr="00043899">
        <w:rPr>
          <w:lang w:val="nb-NO"/>
        </w:rPr>
        <w:t>Endringer som påvirker brannskiller, lydforhold, bæresystem, rømningsvei eller skolens drift skal avklares skriftlig med oppdragsgiver før utførelse.</w:t>
      </w:r>
    </w:p>
    <w:p w14:paraId="453146AF" w14:textId="77777777" w:rsidR="00B86235" w:rsidRPr="00043899" w:rsidRDefault="004874B5">
      <w:pPr>
        <w:pStyle w:val="Overskrift3"/>
        <w:spacing w:after="80"/>
        <w:rPr>
          <w:lang w:val="nb-NO"/>
        </w:rPr>
      </w:pPr>
      <w:r w:rsidRPr="00043899">
        <w:rPr>
          <w:lang w:val="nb-NO"/>
        </w:rPr>
        <w:t>2.3 Befaring</w:t>
      </w:r>
    </w:p>
    <w:p w14:paraId="5E1A504F" w14:textId="77777777" w:rsidR="00B86235" w:rsidRPr="00043899" w:rsidRDefault="004874B5">
      <w:pPr>
        <w:rPr>
          <w:lang w:val="nb-NO"/>
        </w:rPr>
      </w:pPr>
      <w:r w:rsidRPr="00043899">
        <w:rPr>
          <w:lang w:val="nb-NO"/>
        </w:rPr>
        <w:t>Det legges opp til felles tilbudsbefaring slik at leverandørene kan gjøre seg kjent med teknisk rom, eksisterende aggregat, kanaltilkoblinger, adkomst, løftebehov, elektriske forhold og SD-tilkobling.</w:t>
      </w:r>
    </w:p>
    <w:tbl>
      <w:tblPr>
        <w:tblStyle w:val="TableNormal"/>
        <w:tblW w:w="0" w:type="auto"/>
        <w:jc w:val="center"/>
        <w:tblLook w:val="04A0" w:firstRow="1" w:lastRow="0" w:firstColumn="1" w:lastColumn="0" w:noHBand="0" w:noVBand="1"/>
      </w:tblPr>
      <w:tblGrid>
        <w:gridCol w:w="2835"/>
        <w:gridCol w:w="6236"/>
      </w:tblGrid>
      <w:tr w:rsidR="00B86235" w:rsidRPr="00A57419" w14:paraId="4B5F265F"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22502F6F" w14:textId="77777777" w:rsidR="00B86235" w:rsidRDefault="004874B5">
            <w:pPr>
              <w:spacing w:after="0" w:line="252" w:lineRule="auto"/>
            </w:pPr>
            <w:r>
              <w:rPr>
                <w:b/>
                <w:sz w:val="18"/>
              </w:rPr>
              <w:t xml:space="preserve">Dato og </w:t>
            </w:r>
            <w:proofErr w:type="spellStart"/>
            <w:r>
              <w:rPr>
                <w:b/>
                <w:sz w:val="18"/>
              </w:rPr>
              <w:t>klokkeslett</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6B7DD0B" w14:textId="19389567" w:rsidR="00B86235" w:rsidRPr="00043899" w:rsidRDefault="00922A6F">
            <w:pPr>
              <w:spacing w:after="0" w:line="252" w:lineRule="auto"/>
              <w:rPr>
                <w:lang w:val="nb-NO"/>
              </w:rPr>
            </w:pPr>
            <w:r>
              <w:rPr>
                <w:lang w:val="nb-NO"/>
              </w:rPr>
              <w:t xml:space="preserve">15.09.26 kl. </w:t>
            </w:r>
            <w:r w:rsidR="00382BFB">
              <w:rPr>
                <w:lang w:val="nb-NO"/>
              </w:rPr>
              <w:t>12.00</w:t>
            </w:r>
          </w:p>
        </w:tc>
      </w:tr>
      <w:tr w:rsidR="00B86235" w:rsidRPr="00493E57" w14:paraId="39789227"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44149186" w14:textId="77777777" w:rsidR="00B86235" w:rsidRDefault="004874B5">
            <w:pPr>
              <w:spacing w:after="0" w:line="252" w:lineRule="auto"/>
            </w:pPr>
            <w:proofErr w:type="spellStart"/>
            <w:r>
              <w:rPr>
                <w:b/>
                <w:sz w:val="18"/>
              </w:rPr>
              <w:t>Møtested</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A5A26AA" w14:textId="49D67EE5" w:rsidR="00B86235" w:rsidRPr="00043899" w:rsidRDefault="0018037E">
            <w:pPr>
              <w:spacing w:after="0" w:line="252" w:lineRule="auto"/>
              <w:rPr>
                <w:lang w:val="nb-NO"/>
              </w:rPr>
            </w:pPr>
            <w:r>
              <w:rPr>
                <w:lang w:val="nb-NO"/>
              </w:rPr>
              <w:t xml:space="preserve">Løken </w:t>
            </w:r>
            <w:r w:rsidR="00AB1912">
              <w:rPr>
                <w:lang w:val="nb-NO"/>
              </w:rPr>
              <w:t>skole</w:t>
            </w:r>
            <w:r w:rsidR="00C1332D">
              <w:rPr>
                <w:lang w:val="nb-NO"/>
              </w:rPr>
              <w:t>, innga</w:t>
            </w:r>
            <w:r w:rsidR="00F35F1C">
              <w:rPr>
                <w:lang w:val="nb-NO"/>
              </w:rPr>
              <w:t>ng nord</w:t>
            </w:r>
          </w:p>
        </w:tc>
      </w:tr>
      <w:tr w:rsidR="00B86235" w14:paraId="3512423F"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2D23F77B" w14:textId="77777777" w:rsidR="00B86235" w:rsidRDefault="004874B5">
            <w:pPr>
              <w:spacing w:after="0" w:line="252" w:lineRule="auto"/>
            </w:pPr>
            <w:proofErr w:type="spellStart"/>
            <w:r>
              <w:rPr>
                <w:b/>
                <w:sz w:val="18"/>
              </w:rPr>
              <w:t>Påmelding</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680F7CE" w14:textId="45753F21" w:rsidR="00B86235" w:rsidRDefault="00014FD0">
            <w:pPr>
              <w:spacing w:after="0" w:line="252" w:lineRule="auto"/>
            </w:pPr>
            <w:r>
              <w:t>M</w:t>
            </w:r>
            <w:r w:rsidR="00F36A04">
              <w:t>erce</w:t>
            </w:r>
            <w:r w:rsidR="000E6F94">
              <w:t>ll</w:t>
            </w:r>
            <w:r w:rsidR="0021437B">
              <w:t xml:space="preserve"> Te</w:t>
            </w:r>
            <w:r w:rsidR="007202A5">
              <w:t>nd</w:t>
            </w:r>
            <w:r w:rsidR="00D20399">
              <w:t>S</w:t>
            </w:r>
            <w:r w:rsidR="00CF0ABB">
              <w:t>i</w:t>
            </w:r>
            <w:r w:rsidR="001E6EC2">
              <w:t>gn</w:t>
            </w:r>
          </w:p>
        </w:tc>
      </w:tr>
      <w:tr w:rsidR="00B86235" w:rsidRPr="00A84BCA" w14:paraId="5AB5F721"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5B02F95B" w14:textId="77777777" w:rsidR="00B86235" w:rsidRDefault="004874B5">
            <w:pPr>
              <w:spacing w:after="0" w:line="252" w:lineRule="auto"/>
            </w:pPr>
            <w:proofErr w:type="spellStart"/>
            <w:r>
              <w:rPr>
                <w:b/>
                <w:sz w:val="18"/>
              </w:rPr>
              <w:t>Hensikt</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DC67D7C" w14:textId="77777777" w:rsidR="00B86235" w:rsidRPr="00043899" w:rsidRDefault="004874B5">
            <w:pPr>
              <w:spacing w:after="0" w:line="252" w:lineRule="auto"/>
              <w:rPr>
                <w:lang w:val="nb-NO"/>
              </w:rPr>
            </w:pPr>
            <w:r w:rsidRPr="00043899">
              <w:rPr>
                <w:sz w:val="18"/>
                <w:lang w:val="nb-NO"/>
              </w:rPr>
              <w:t>Oppmåling, avklaringer og spørsmål før tilbudsfrist.</w:t>
            </w:r>
          </w:p>
        </w:tc>
      </w:tr>
    </w:tbl>
    <w:p w14:paraId="41C8F396" w14:textId="77777777" w:rsidR="00B86235" w:rsidRPr="00043899" w:rsidRDefault="00B86235">
      <w:pPr>
        <w:rPr>
          <w:lang w:val="nb-NO"/>
        </w:rPr>
      </w:pPr>
    </w:p>
    <w:p w14:paraId="51D76240" w14:textId="77777777" w:rsidR="00B86235" w:rsidRPr="00043899" w:rsidRDefault="004874B5">
      <w:pPr>
        <w:rPr>
          <w:lang w:val="nb-NO"/>
        </w:rPr>
      </w:pPr>
      <w:r w:rsidRPr="00043899">
        <w:rPr>
          <w:lang w:val="nb-NO"/>
        </w:rPr>
        <w:t>Leverandøren har ansvar for å kontrollere alle mål, transportveier, plassforhold, kanaltilkoblinger, elektriske data, eksisterende regulering og øvrige forhold som kan ha betydning for tilbudet.</w:t>
      </w:r>
    </w:p>
    <w:p w14:paraId="680D5335" w14:textId="77777777" w:rsidR="00B86235" w:rsidRPr="00043899" w:rsidRDefault="004874B5">
      <w:pPr>
        <w:pStyle w:val="Overskrift2"/>
        <w:spacing w:after="80"/>
        <w:rPr>
          <w:lang w:val="nb-NO"/>
        </w:rPr>
      </w:pPr>
      <w:r w:rsidRPr="00043899">
        <w:rPr>
          <w:lang w:val="nb-NO"/>
        </w:rPr>
        <w:t>3. Gjennomføring av konkurransen</w:t>
      </w:r>
    </w:p>
    <w:p w14:paraId="5FE9DEC9" w14:textId="77777777" w:rsidR="00B86235" w:rsidRPr="00043899" w:rsidRDefault="004874B5">
      <w:pPr>
        <w:pStyle w:val="Overskrift3"/>
        <w:spacing w:after="80"/>
        <w:rPr>
          <w:lang w:val="nb-NO"/>
        </w:rPr>
      </w:pPr>
      <w:r w:rsidRPr="00043899">
        <w:rPr>
          <w:lang w:val="nb-NO"/>
        </w:rPr>
        <w:t>3.1 Regelverk og prosedyre</w:t>
      </w:r>
    </w:p>
    <w:p w14:paraId="663FBEA1" w14:textId="77777777" w:rsidR="005524AA" w:rsidRPr="005F6CCA" w:rsidRDefault="005524AA" w:rsidP="005524AA">
      <w:pPr>
        <w:rPr>
          <w:lang w:val="nb-NO"/>
        </w:rPr>
      </w:pPr>
      <w:r w:rsidRPr="005F6CCA">
        <w:rPr>
          <w:lang w:val="nb-NO"/>
        </w:rPr>
        <w:t xml:space="preserve">Anskaffelsen gjennomføres i henhold til lov om offentlige anskaffelser av 17. juni 2016 (LOA) og forskrift om offentlige anskaffelser (FOA) FOR 2016-08-12-974. del I og del II. Kontraktstildeling vil bli foretatt etter prosedyren åpen anbudskonkurranse, jfr. FOA § 13-1(1). </w:t>
      </w:r>
    </w:p>
    <w:p w14:paraId="55DF6D08" w14:textId="77777777" w:rsidR="007E3E93" w:rsidRPr="005F6CCA" w:rsidRDefault="007E3E93" w:rsidP="007E3E93">
      <w:pPr>
        <w:rPr>
          <w:rFonts w:ascii="Open Sans" w:hAnsi="Open Sans" w:cs="Open Sans"/>
          <w:sz w:val="19"/>
          <w:szCs w:val="19"/>
          <w:lang w:val="nb-NO"/>
        </w:rPr>
      </w:pPr>
      <w:r w:rsidRPr="005F6CCA">
        <w:rPr>
          <w:rFonts w:ascii="Open Sans" w:hAnsi="Open Sans" w:cs="Open Sans"/>
          <w:sz w:val="19"/>
          <w:szCs w:val="19"/>
          <w:lang w:val="nb-NO"/>
        </w:rPr>
        <w:t xml:space="preserve">Oppdragsgiver planlegger å velge tilbud på bakgrunn av en vurdering av tilbudene slik de foreligger ved tilbudsfristens utløp. Dialog i form av avklaringer eller korrigeringer vil bli gjennomført i henhold til de behov som eventuelt oppstår. </w:t>
      </w:r>
    </w:p>
    <w:p w14:paraId="7766A55E" w14:textId="77777777" w:rsidR="007E3E93" w:rsidRPr="005F6CCA" w:rsidRDefault="007E3E93" w:rsidP="007E3E93">
      <w:pPr>
        <w:rPr>
          <w:rFonts w:ascii="Open Sans" w:hAnsi="Open Sans" w:cs="Open Sans"/>
          <w:sz w:val="19"/>
          <w:szCs w:val="19"/>
          <w:lang w:val="nb-NO"/>
        </w:rPr>
      </w:pPr>
      <w:r w:rsidRPr="005F6CCA">
        <w:rPr>
          <w:rFonts w:ascii="Open Sans" w:hAnsi="Open Sans" w:cs="Open Sans"/>
          <w:sz w:val="19"/>
          <w:szCs w:val="19"/>
          <w:lang w:val="nb-NO"/>
        </w:rPr>
        <w:t>Dialog gjennom forhandlinger kan likevel bli gjennomført dersom oppdragsgiver etter at tilbudene er mottatt vurderer dette som formålstjenlig. Utvelgelsen av hvem det eventuelt skal forhandles med vil i så fall skje etter en vurdering av tildelingskriteriene. Det presiseres at ingen av leverandørene kan forvente å få forhandle om sitt tilbud og derfor må levere sitt beste tilbud.</w:t>
      </w:r>
    </w:p>
    <w:p w14:paraId="37E302B5" w14:textId="77777777" w:rsidR="007E3E93" w:rsidRPr="007E3E93" w:rsidRDefault="007E3E93" w:rsidP="007E3E93">
      <w:pPr>
        <w:rPr>
          <w:sz w:val="28"/>
          <w:szCs w:val="28"/>
          <w:lang w:val="nb-NO"/>
        </w:rPr>
      </w:pPr>
      <w:r w:rsidRPr="005F6CCA">
        <w:rPr>
          <w:lang w:val="nb-NO"/>
        </w:rPr>
        <w:t>Leverandøren oppfordres på det sterkeste til å følge de anvisninger som gis i dette konkurransegrunnlaget med vedlegg og eventuelt stille spørsmål ved uklarheter i Mercell TendSign.</w:t>
      </w:r>
    </w:p>
    <w:p w14:paraId="72A3D3EC" w14:textId="77777777" w:rsidR="00B86235" w:rsidRPr="00043899" w:rsidRDefault="00B86235">
      <w:pPr>
        <w:rPr>
          <w:lang w:val="nb-NO"/>
        </w:rPr>
      </w:pPr>
    </w:p>
    <w:p w14:paraId="112F2DB3" w14:textId="77777777" w:rsidR="00B86235" w:rsidRDefault="004874B5">
      <w:pPr>
        <w:pStyle w:val="Overskrift3"/>
        <w:spacing w:after="80"/>
      </w:pPr>
      <w:r>
        <w:lastRenderedPageBreak/>
        <w:t xml:space="preserve">3.2 </w:t>
      </w:r>
      <w:proofErr w:type="spellStart"/>
      <w:r>
        <w:t>Tentativ</w:t>
      </w:r>
      <w:proofErr w:type="spellEnd"/>
      <w:r>
        <w:t xml:space="preserve"> </w:t>
      </w:r>
      <w:proofErr w:type="spellStart"/>
      <w:r>
        <w:t>fremdriftsplan</w:t>
      </w:r>
      <w:proofErr w:type="spellEnd"/>
    </w:p>
    <w:tbl>
      <w:tblPr>
        <w:tblStyle w:val="TableNormal"/>
        <w:tblW w:w="0" w:type="auto"/>
        <w:jc w:val="center"/>
        <w:tblLook w:val="04A0" w:firstRow="1" w:lastRow="0" w:firstColumn="1" w:lastColumn="0" w:noHBand="0" w:noVBand="1"/>
      </w:tblPr>
      <w:tblGrid>
        <w:gridCol w:w="4535"/>
        <w:gridCol w:w="4535"/>
      </w:tblGrid>
      <w:tr w:rsidR="00B86235" w14:paraId="0A7C9DC4" w14:textId="77777777">
        <w:trPr>
          <w:jc w:val="center"/>
        </w:trPr>
        <w:tc>
          <w:tcPr>
            <w:tcW w:w="4535"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B6CD7B8" w14:textId="77777777" w:rsidR="00B86235" w:rsidRDefault="004874B5">
            <w:pPr>
              <w:spacing w:after="0" w:line="252" w:lineRule="auto"/>
            </w:pPr>
            <w:proofErr w:type="spellStart"/>
            <w:r>
              <w:rPr>
                <w:b/>
                <w:color w:val="FFFFFF"/>
                <w:sz w:val="18"/>
              </w:rPr>
              <w:t>Aktivitet</w:t>
            </w:r>
            <w:proofErr w:type="spellEnd"/>
          </w:p>
        </w:tc>
        <w:tc>
          <w:tcPr>
            <w:tcW w:w="4535"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169D44D0" w14:textId="77777777" w:rsidR="00B86235" w:rsidRDefault="004874B5">
            <w:pPr>
              <w:spacing w:after="0" w:line="252" w:lineRule="auto"/>
            </w:pPr>
            <w:proofErr w:type="spellStart"/>
            <w:r>
              <w:rPr>
                <w:b/>
                <w:color w:val="FFFFFF"/>
                <w:sz w:val="18"/>
              </w:rPr>
              <w:t>Tidspunkt</w:t>
            </w:r>
            <w:proofErr w:type="spellEnd"/>
          </w:p>
        </w:tc>
      </w:tr>
      <w:tr w:rsidR="00B86235" w14:paraId="551F9307" w14:textId="77777777">
        <w:trPr>
          <w:jc w:val="center"/>
        </w:trPr>
        <w:tc>
          <w:tcPr>
            <w:tcW w:w="45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B9A6550" w14:textId="77777777" w:rsidR="00B86235" w:rsidRDefault="004874B5">
            <w:pPr>
              <w:spacing w:after="0" w:line="252" w:lineRule="auto"/>
            </w:pPr>
            <w:proofErr w:type="spellStart"/>
            <w:r>
              <w:rPr>
                <w:sz w:val="18"/>
              </w:rPr>
              <w:t>Publisering</w:t>
            </w:r>
            <w:proofErr w:type="spellEnd"/>
            <w:r>
              <w:rPr>
                <w:sz w:val="18"/>
              </w:rPr>
              <w:t xml:space="preserve"> av </w:t>
            </w:r>
            <w:proofErr w:type="spellStart"/>
            <w:r>
              <w:rPr>
                <w:sz w:val="18"/>
              </w:rPr>
              <w:t>konkurranse</w:t>
            </w:r>
            <w:proofErr w:type="spellEnd"/>
          </w:p>
        </w:tc>
        <w:tc>
          <w:tcPr>
            <w:tcW w:w="45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9885F6D" w14:textId="77F02337" w:rsidR="00B86235" w:rsidRDefault="0074306F">
            <w:pPr>
              <w:spacing w:after="0" w:line="252" w:lineRule="auto"/>
            </w:pPr>
            <w:r>
              <w:rPr>
                <w:sz w:val="18"/>
              </w:rPr>
              <w:t>08.09.26</w:t>
            </w:r>
          </w:p>
        </w:tc>
      </w:tr>
      <w:tr w:rsidR="00B86235" w14:paraId="2400FBD7" w14:textId="77777777">
        <w:trPr>
          <w:jc w:val="center"/>
        </w:trPr>
        <w:tc>
          <w:tcPr>
            <w:tcW w:w="45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28149DC" w14:textId="77777777" w:rsidR="00B86235" w:rsidRDefault="004874B5">
            <w:pPr>
              <w:spacing w:after="0" w:line="252" w:lineRule="auto"/>
            </w:pPr>
            <w:proofErr w:type="spellStart"/>
            <w:r>
              <w:rPr>
                <w:sz w:val="18"/>
              </w:rPr>
              <w:t>Befaring</w:t>
            </w:r>
            <w:proofErr w:type="spellEnd"/>
          </w:p>
        </w:tc>
        <w:tc>
          <w:tcPr>
            <w:tcW w:w="45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C165233" w14:textId="38EE6452" w:rsidR="00B86235" w:rsidRPr="007E3E93" w:rsidRDefault="00E17B5F">
            <w:pPr>
              <w:spacing w:after="0" w:line="252" w:lineRule="auto"/>
              <w:rPr>
                <w:sz w:val="20"/>
                <w:szCs w:val="20"/>
              </w:rPr>
            </w:pPr>
            <w:r w:rsidRPr="007E3E93">
              <w:rPr>
                <w:sz w:val="20"/>
                <w:szCs w:val="20"/>
                <w:lang w:val="nb-NO"/>
              </w:rPr>
              <w:t>15.09.26 kl. 12.00</w:t>
            </w:r>
          </w:p>
        </w:tc>
      </w:tr>
      <w:tr w:rsidR="00B86235" w14:paraId="471469C6" w14:textId="77777777">
        <w:trPr>
          <w:jc w:val="center"/>
        </w:trPr>
        <w:tc>
          <w:tcPr>
            <w:tcW w:w="45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E62AF2E" w14:textId="77777777" w:rsidR="00B86235" w:rsidRDefault="004874B5">
            <w:pPr>
              <w:spacing w:after="0" w:line="252" w:lineRule="auto"/>
            </w:pPr>
            <w:r>
              <w:rPr>
                <w:sz w:val="18"/>
              </w:rPr>
              <w:t xml:space="preserve">Frist for </w:t>
            </w:r>
            <w:proofErr w:type="spellStart"/>
            <w:r>
              <w:rPr>
                <w:sz w:val="18"/>
              </w:rPr>
              <w:t>spørsmål</w:t>
            </w:r>
            <w:proofErr w:type="spellEnd"/>
          </w:p>
        </w:tc>
        <w:tc>
          <w:tcPr>
            <w:tcW w:w="45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18713A0" w14:textId="646BDC03" w:rsidR="00B86235" w:rsidRPr="007E3E93" w:rsidRDefault="0074306F">
            <w:pPr>
              <w:spacing w:after="0" w:line="252" w:lineRule="auto"/>
              <w:rPr>
                <w:sz w:val="20"/>
                <w:szCs w:val="20"/>
              </w:rPr>
            </w:pPr>
            <w:r w:rsidRPr="007E3E93">
              <w:rPr>
                <w:sz w:val="20"/>
                <w:szCs w:val="20"/>
              </w:rPr>
              <w:t>01.10.26</w:t>
            </w:r>
          </w:p>
        </w:tc>
      </w:tr>
      <w:tr w:rsidR="00B86235" w14:paraId="03E2E62B" w14:textId="77777777">
        <w:trPr>
          <w:jc w:val="center"/>
        </w:trPr>
        <w:tc>
          <w:tcPr>
            <w:tcW w:w="45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D759CBA" w14:textId="77777777" w:rsidR="00B86235" w:rsidRDefault="004874B5">
            <w:pPr>
              <w:spacing w:after="0" w:line="252" w:lineRule="auto"/>
            </w:pPr>
            <w:proofErr w:type="spellStart"/>
            <w:r>
              <w:rPr>
                <w:sz w:val="18"/>
              </w:rPr>
              <w:t>Tilbudsfrist</w:t>
            </w:r>
            <w:proofErr w:type="spellEnd"/>
          </w:p>
        </w:tc>
        <w:tc>
          <w:tcPr>
            <w:tcW w:w="45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32CC181" w14:textId="52579519" w:rsidR="00B86235" w:rsidRPr="007E3E93" w:rsidRDefault="0074306F">
            <w:pPr>
              <w:spacing w:after="0" w:line="252" w:lineRule="auto"/>
              <w:rPr>
                <w:sz w:val="20"/>
                <w:szCs w:val="20"/>
              </w:rPr>
            </w:pPr>
            <w:r w:rsidRPr="007E3E93">
              <w:rPr>
                <w:sz w:val="20"/>
                <w:szCs w:val="20"/>
              </w:rPr>
              <w:t>09.</w:t>
            </w:r>
            <w:r w:rsidR="00A84BCA">
              <w:rPr>
                <w:sz w:val="20"/>
                <w:szCs w:val="20"/>
              </w:rPr>
              <w:t>10</w:t>
            </w:r>
            <w:r w:rsidRPr="007E3E93">
              <w:rPr>
                <w:sz w:val="20"/>
                <w:szCs w:val="20"/>
              </w:rPr>
              <w:t xml:space="preserve">.26 </w:t>
            </w:r>
            <w:r w:rsidR="004874B5" w:rsidRPr="007E3E93">
              <w:rPr>
                <w:sz w:val="20"/>
                <w:szCs w:val="20"/>
              </w:rPr>
              <w:t>kl. 12:00</w:t>
            </w:r>
          </w:p>
        </w:tc>
      </w:tr>
      <w:tr w:rsidR="00B86235" w:rsidRPr="00A84BCA" w14:paraId="0E64E3CB" w14:textId="77777777">
        <w:trPr>
          <w:jc w:val="center"/>
        </w:trPr>
        <w:tc>
          <w:tcPr>
            <w:tcW w:w="45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9C818AA" w14:textId="77777777" w:rsidR="00B86235" w:rsidRDefault="004874B5">
            <w:pPr>
              <w:spacing w:after="0" w:line="252" w:lineRule="auto"/>
            </w:pPr>
            <w:proofErr w:type="spellStart"/>
            <w:r>
              <w:rPr>
                <w:sz w:val="18"/>
              </w:rPr>
              <w:t>Ferdigstillelse</w:t>
            </w:r>
            <w:proofErr w:type="spellEnd"/>
            <w:r>
              <w:rPr>
                <w:sz w:val="18"/>
              </w:rPr>
              <w:t xml:space="preserve"> og </w:t>
            </w:r>
            <w:proofErr w:type="spellStart"/>
            <w:r>
              <w:rPr>
                <w:sz w:val="18"/>
              </w:rPr>
              <w:t>prøvedrift</w:t>
            </w:r>
            <w:proofErr w:type="spellEnd"/>
          </w:p>
        </w:tc>
        <w:tc>
          <w:tcPr>
            <w:tcW w:w="45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CACE3DB" w14:textId="56AC11BA" w:rsidR="00B86235" w:rsidRPr="001C5141" w:rsidRDefault="001C5141">
            <w:pPr>
              <w:spacing w:after="0" w:line="252" w:lineRule="auto"/>
              <w:rPr>
                <w:lang w:val="nb-NO"/>
              </w:rPr>
            </w:pPr>
            <w:r w:rsidRPr="001C5141">
              <w:rPr>
                <w:lang w:val="nb-NO"/>
              </w:rPr>
              <w:t>Så raskt som mulig, m</w:t>
            </w:r>
            <w:r>
              <w:rPr>
                <w:lang w:val="nb-NO"/>
              </w:rPr>
              <w:t xml:space="preserve">ed oppstart i år. </w:t>
            </w:r>
          </w:p>
        </w:tc>
      </w:tr>
    </w:tbl>
    <w:p w14:paraId="35A5BA92" w14:textId="77777777" w:rsidR="00B86235" w:rsidRPr="00043899" w:rsidRDefault="004874B5">
      <w:pPr>
        <w:rPr>
          <w:lang w:val="nb-NO"/>
        </w:rPr>
      </w:pPr>
      <w:r w:rsidRPr="00043899">
        <w:rPr>
          <w:lang w:val="nb-NO"/>
        </w:rPr>
        <w:t>Datoene er foreløpige. Oppdragsgiver forbeholder seg retten til å endre fremdriftsplanen.</w:t>
      </w:r>
    </w:p>
    <w:p w14:paraId="6AD58199" w14:textId="77777777" w:rsidR="00B86235" w:rsidRPr="00043899" w:rsidRDefault="004874B5">
      <w:pPr>
        <w:pStyle w:val="Overskrift3"/>
        <w:spacing w:after="80"/>
        <w:rPr>
          <w:lang w:val="nb-NO"/>
        </w:rPr>
      </w:pPr>
      <w:r w:rsidRPr="00043899">
        <w:rPr>
          <w:lang w:val="nb-NO"/>
        </w:rPr>
        <w:t>3.3 Spørsmål, rettelser og suppleringer</w:t>
      </w:r>
    </w:p>
    <w:p w14:paraId="7A8FC145" w14:textId="77777777" w:rsidR="00B86235" w:rsidRPr="00043899" w:rsidRDefault="004874B5">
      <w:pPr>
        <w:rPr>
          <w:lang w:val="nb-NO"/>
        </w:rPr>
      </w:pPr>
      <w:r w:rsidRPr="00043899">
        <w:rPr>
          <w:lang w:val="nb-NO"/>
        </w:rPr>
        <w:t>Spørsmål skal sendes skriftlig via konkurransegjennomføringsverktøyet innen oppgitt frist. Svar, rettelser, suppleringer og endringer som gis i konkurranseperioden gjøres tilgjengelig for alle interesserte leverandører og blir en del av konkurransegrunnlaget.</w:t>
      </w:r>
    </w:p>
    <w:p w14:paraId="4A8C05B8" w14:textId="77777777" w:rsidR="00B86235" w:rsidRDefault="004874B5">
      <w:pPr>
        <w:pStyle w:val="Overskrift3"/>
        <w:spacing w:after="80"/>
      </w:pPr>
      <w:r>
        <w:t xml:space="preserve">3.4 </w:t>
      </w:r>
      <w:proofErr w:type="spellStart"/>
      <w:r>
        <w:t>Forbehold</w:t>
      </w:r>
      <w:proofErr w:type="spellEnd"/>
      <w:r>
        <w:t xml:space="preserve"> og alternative </w:t>
      </w:r>
      <w:proofErr w:type="spellStart"/>
      <w:r>
        <w:t>tilbud</w:t>
      </w:r>
      <w:proofErr w:type="spellEnd"/>
    </w:p>
    <w:p w14:paraId="5CF56E2F" w14:textId="77777777" w:rsidR="00B86235" w:rsidRPr="00043899" w:rsidRDefault="004874B5">
      <w:pPr>
        <w:pStyle w:val="Punktliste"/>
        <w:rPr>
          <w:lang w:val="nb-NO"/>
        </w:rPr>
      </w:pPr>
      <w:r w:rsidRPr="00043899">
        <w:rPr>
          <w:lang w:val="nb-NO"/>
        </w:rPr>
        <w:t>Tilbudet skal være basert på konkurransegrunnlaget med vedlegg.</w:t>
      </w:r>
    </w:p>
    <w:p w14:paraId="5903AE8C" w14:textId="77777777" w:rsidR="00B86235" w:rsidRPr="00043899" w:rsidRDefault="004874B5">
      <w:pPr>
        <w:pStyle w:val="Punktliste"/>
        <w:rPr>
          <w:lang w:val="nb-NO"/>
        </w:rPr>
      </w:pPr>
      <w:r w:rsidRPr="00043899">
        <w:rPr>
          <w:lang w:val="nb-NO"/>
        </w:rPr>
        <w:t xml:space="preserve">Forbehold og avvik skal </w:t>
      </w:r>
      <w:proofErr w:type="gramStart"/>
      <w:r w:rsidRPr="00043899">
        <w:rPr>
          <w:lang w:val="nb-NO"/>
        </w:rPr>
        <w:t>fremgå</w:t>
      </w:r>
      <w:proofErr w:type="gramEnd"/>
      <w:r w:rsidRPr="00043899">
        <w:rPr>
          <w:lang w:val="nb-NO"/>
        </w:rPr>
        <w:t xml:space="preserve"> klart og samlet i tilbudsbrevet.</w:t>
      </w:r>
    </w:p>
    <w:p w14:paraId="11474F0F" w14:textId="77777777" w:rsidR="00B86235" w:rsidRPr="00043899" w:rsidRDefault="004874B5">
      <w:pPr>
        <w:pStyle w:val="Punktliste"/>
        <w:rPr>
          <w:lang w:val="nb-NO"/>
        </w:rPr>
      </w:pPr>
      <w:r w:rsidRPr="00043899">
        <w:rPr>
          <w:lang w:val="nb-NO"/>
        </w:rPr>
        <w:t>Vesentlige forbehold eller uklarheter kan medføre avvisning.</w:t>
      </w:r>
    </w:p>
    <w:p w14:paraId="4701B8FA" w14:textId="77777777" w:rsidR="00B86235" w:rsidRPr="00043899" w:rsidRDefault="004874B5">
      <w:pPr>
        <w:pStyle w:val="Punktliste"/>
        <w:rPr>
          <w:lang w:val="nb-NO"/>
        </w:rPr>
      </w:pPr>
      <w:r w:rsidRPr="00043899">
        <w:rPr>
          <w:lang w:val="nb-NO"/>
        </w:rPr>
        <w:t>Alternative tilbud aksepteres ikke, med mindre oppdragsgiver uttrykkelig åpner for dette. Leverandør kan likevel beskrive forbedringsforslag innenfor tilbudt løsning dersom minstekravene oppfylles.</w:t>
      </w:r>
    </w:p>
    <w:p w14:paraId="7B796810" w14:textId="77777777" w:rsidR="00B86235" w:rsidRPr="005F6CCA" w:rsidRDefault="004874B5">
      <w:pPr>
        <w:pStyle w:val="Overskrift2"/>
        <w:spacing w:after="80"/>
        <w:rPr>
          <w:lang w:val="nb-NO"/>
        </w:rPr>
      </w:pPr>
      <w:r w:rsidRPr="005F6CCA">
        <w:rPr>
          <w:lang w:val="nb-NO"/>
        </w:rPr>
        <w:t>4. Kvalifikasjonskrav</w:t>
      </w:r>
    </w:p>
    <w:p w14:paraId="766B9461" w14:textId="77777777" w:rsidR="0014536B" w:rsidRPr="005F6CCA" w:rsidRDefault="004874B5" w:rsidP="0014536B">
      <w:pPr>
        <w:spacing w:after="0"/>
        <w:rPr>
          <w:rFonts w:ascii="Open Sans" w:hAnsi="Open Sans" w:cs="Open Sans"/>
          <w:sz w:val="19"/>
          <w:szCs w:val="19"/>
          <w:lang w:val="nb-NO"/>
        </w:rPr>
      </w:pPr>
      <w:r w:rsidRPr="005F6CCA">
        <w:rPr>
          <w:lang w:val="nb-NO"/>
        </w:rPr>
        <w:t xml:space="preserve">For å få tilbudet evaluert må leverandøren dokumentere at kvalifikasjonskravene er oppfylt. </w:t>
      </w:r>
      <w:r w:rsidR="0014536B" w:rsidRPr="005F6CCA">
        <w:rPr>
          <w:rFonts w:ascii="Open Sans" w:hAnsi="Open Sans" w:cs="Open Sans"/>
          <w:sz w:val="19"/>
          <w:szCs w:val="19"/>
          <w:lang w:val="nb-NO"/>
        </w:rPr>
        <w:t xml:space="preserve">Oppdragsgiver benytter </w:t>
      </w:r>
      <w:proofErr w:type="spellStart"/>
      <w:r w:rsidR="0014536B" w:rsidRPr="005F6CCA">
        <w:rPr>
          <w:rFonts w:ascii="Open Sans" w:hAnsi="Open Sans" w:cs="Open Sans"/>
          <w:sz w:val="19"/>
          <w:szCs w:val="19"/>
          <w:lang w:val="nb-NO"/>
        </w:rPr>
        <w:t>eBevis</w:t>
      </w:r>
      <w:proofErr w:type="spellEnd"/>
      <w:r w:rsidR="0014536B" w:rsidRPr="005F6CCA">
        <w:rPr>
          <w:rFonts w:ascii="Open Sans" w:hAnsi="Open Sans" w:cs="Open Sans"/>
          <w:sz w:val="19"/>
          <w:szCs w:val="19"/>
          <w:lang w:val="nb-NO"/>
        </w:rPr>
        <w:t xml:space="preserve"> i denne konkurransen og til kontraktsoppfølging i hele avtaleperioden. </w:t>
      </w:r>
    </w:p>
    <w:p w14:paraId="4F7E6F2E" w14:textId="356F8F28" w:rsidR="00F964EC" w:rsidRPr="005F6CCA" w:rsidRDefault="00F964EC" w:rsidP="00F964EC">
      <w:pPr>
        <w:spacing w:after="0"/>
        <w:rPr>
          <w:rFonts w:ascii="Open Sans" w:hAnsi="Open Sans" w:cs="Open Sans"/>
          <w:sz w:val="19"/>
          <w:szCs w:val="19"/>
          <w:lang w:val="nb-NO"/>
        </w:rPr>
      </w:pPr>
      <w:r w:rsidRPr="005F6CCA">
        <w:rPr>
          <w:rFonts w:ascii="Open Sans" w:hAnsi="Open Sans" w:cs="Open Sans"/>
          <w:sz w:val="19"/>
          <w:szCs w:val="19"/>
          <w:lang w:val="nb-NO"/>
        </w:rPr>
        <w:t>Oppdragsgiver kan få tilgang til virksomhetsinformasjon fra Brønnøysundregistrene og restanser fra Skatteetaten.</w:t>
      </w:r>
    </w:p>
    <w:p w14:paraId="298431FD" w14:textId="407C215C" w:rsidR="00F964EC" w:rsidRDefault="00F964EC" w:rsidP="00F964EC">
      <w:pPr>
        <w:spacing w:after="0"/>
        <w:rPr>
          <w:rFonts w:ascii="Open Sans" w:hAnsi="Open Sans" w:cs="Open Sans"/>
          <w:sz w:val="19"/>
          <w:szCs w:val="19"/>
          <w:lang w:val="nb-NO"/>
        </w:rPr>
      </w:pPr>
      <w:r w:rsidRPr="005F6CCA">
        <w:rPr>
          <w:rFonts w:ascii="Open Sans" w:hAnsi="Open Sans" w:cs="Open Sans"/>
          <w:sz w:val="19"/>
          <w:szCs w:val="19"/>
          <w:lang w:val="nb-NO"/>
        </w:rPr>
        <w:t xml:space="preserve">Før oppdragsgiver kan hente opplysninger gjennom </w:t>
      </w:r>
      <w:proofErr w:type="spellStart"/>
      <w:r w:rsidRPr="005F6CCA">
        <w:rPr>
          <w:rFonts w:ascii="Open Sans" w:hAnsi="Open Sans" w:cs="Open Sans"/>
          <w:sz w:val="19"/>
          <w:szCs w:val="19"/>
          <w:lang w:val="nb-NO"/>
        </w:rPr>
        <w:t>eBevis</w:t>
      </w:r>
      <w:proofErr w:type="spellEnd"/>
      <w:r w:rsidRPr="005F6CCA">
        <w:rPr>
          <w:rFonts w:ascii="Open Sans" w:hAnsi="Open Sans" w:cs="Open Sans"/>
          <w:sz w:val="19"/>
          <w:szCs w:val="19"/>
          <w:lang w:val="nb-NO"/>
        </w:rPr>
        <w:t xml:space="preserve"> må du gi samtykke. Dette gjøres i </w:t>
      </w:r>
      <w:proofErr w:type="spellStart"/>
      <w:r w:rsidRPr="005F6CCA">
        <w:rPr>
          <w:rFonts w:ascii="Open Sans" w:hAnsi="Open Sans" w:cs="Open Sans"/>
          <w:sz w:val="19"/>
          <w:szCs w:val="19"/>
          <w:lang w:val="nb-NO"/>
        </w:rPr>
        <w:t>Altinn</w:t>
      </w:r>
      <w:proofErr w:type="spellEnd"/>
      <w:r w:rsidRPr="005F6CCA">
        <w:rPr>
          <w:rFonts w:ascii="Open Sans" w:hAnsi="Open Sans" w:cs="Open Sans"/>
          <w:sz w:val="19"/>
          <w:szCs w:val="19"/>
          <w:lang w:val="nb-NO"/>
        </w:rPr>
        <w:t xml:space="preserve"> via oppdragsgivers KGV-system. </w:t>
      </w:r>
      <w:r w:rsidRPr="005F6CCA">
        <w:rPr>
          <w:rFonts w:ascii="Open Sans" w:hAnsi="Open Sans" w:cs="Open Sans"/>
          <w:sz w:val="19"/>
          <w:szCs w:val="19"/>
          <w:lang w:val="nb-NO"/>
        </w:rPr>
        <w:br/>
        <w:t xml:space="preserve">I forbindelse med at tilbudet blir sendt, sender TendSign et signal til </w:t>
      </w:r>
      <w:proofErr w:type="spellStart"/>
      <w:r w:rsidRPr="005F6CCA">
        <w:rPr>
          <w:rFonts w:ascii="Open Sans" w:hAnsi="Open Sans" w:cs="Open Sans"/>
          <w:sz w:val="19"/>
          <w:szCs w:val="19"/>
          <w:lang w:val="nb-NO"/>
        </w:rPr>
        <w:t>Altinn</w:t>
      </w:r>
      <w:proofErr w:type="spellEnd"/>
      <w:r w:rsidRPr="005F6CCA">
        <w:rPr>
          <w:rFonts w:ascii="Open Sans" w:hAnsi="Open Sans" w:cs="Open Sans"/>
          <w:sz w:val="19"/>
          <w:szCs w:val="19"/>
          <w:lang w:val="nb-NO"/>
        </w:rPr>
        <w:t xml:space="preserve"> som sender en forespørsel til dere som leverandør om dere vil gi samtykke til å vise skatteinformasjon.</w:t>
      </w:r>
      <w:r w:rsidRPr="00F964EC">
        <w:rPr>
          <w:rFonts w:ascii="Open Sans" w:hAnsi="Open Sans" w:cs="Open Sans"/>
          <w:sz w:val="19"/>
          <w:szCs w:val="19"/>
          <w:lang w:val="nb-NO"/>
        </w:rPr>
        <w:t xml:space="preserve"> </w:t>
      </w:r>
      <w:r w:rsidRPr="00F964EC">
        <w:rPr>
          <w:rFonts w:ascii="Open Sans" w:hAnsi="Open Sans" w:cs="Open Sans"/>
          <w:sz w:val="19"/>
          <w:szCs w:val="19"/>
          <w:lang w:val="nb-NO"/>
        </w:rPr>
        <w:br/>
      </w:r>
    </w:p>
    <w:p w14:paraId="016C01EE" w14:textId="77777777" w:rsidR="0014536B" w:rsidRPr="0014536B" w:rsidRDefault="0014536B" w:rsidP="0014536B">
      <w:pPr>
        <w:spacing w:after="0"/>
        <w:rPr>
          <w:rFonts w:ascii="Open Sans" w:hAnsi="Open Sans" w:cs="Open Sans"/>
          <w:sz w:val="19"/>
          <w:szCs w:val="19"/>
          <w:lang w:val="nb-NO"/>
        </w:rPr>
      </w:pPr>
    </w:p>
    <w:tbl>
      <w:tblPr>
        <w:tblStyle w:val="TableNormal"/>
        <w:tblW w:w="0" w:type="auto"/>
        <w:jc w:val="center"/>
        <w:tblLook w:val="04A0" w:firstRow="1" w:lastRow="0" w:firstColumn="1" w:lastColumn="0" w:noHBand="0" w:noVBand="1"/>
      </w:tblPr>
      <w:tblGrid>
        <w:gridCol w:w="2268"/>
        <w:gridCol w:w="3969"/>
        <w:gridCol w:w="2835"/>
      </w:tblGrid>
      <w:tr w:rsidR="00B86235" w14:paraId="286B3ADE" w14:textId="77777777">
        <w:trPr>
          <w:jc w:val="center"/>
        </w:trPr>
        <w:tc>
          <w:tcPr>
            <w:tcW w:w="2268"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364E2A93" w14:textId="77777777" w:rsidR="00B86235" w:rsidRDefault="004874B5">
            <w:pPr>
              <w:spacing w:after="0" w:line="252" w:lineRule="auto"/>
            </w:pPr>
            <w:proofErr w:type="spellStart"/>
            <w:r>
              <w:rPr>
                <w:b/>
                <w:color w:val="FFFFFF"/>
                <w:sz w:val="18"/>
              </w:rPr>
              <w:t>Område</w:t>
            </w:r>
            <w:proofErr w:type="spellEnd"/>
          </w:p>
        </w:tc>
        <w:tc>
          <w:tcPr>
            <w:tcW w:w="3969"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4BE8CE85" w14:textId="77777777" w:rsidR="00B86235" w:rsidRDefault="004874B5">
            <w:pPr>
              <w:spacing w:after="0" w:line="252" w:lineRule="auto"/>
            </w:pPr>
            <w:r>
              <w:rPr>
                <w:b/>
                <w:color w:val="FFFFFF"/>
                <w:sz w:val="18"/>
              </w:rPr>
              <w:t>Krav</w:t>
            </w:r>
          </w:p>
        </w:tc>
        <w:tc>
          <w:tcPr>
            <w:tcW w:w="2835"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F4579D1" w14:textId="77777777" w:rsidR="00B86235" w:rsidRDefault="004874B5">
            <w:pPr>
              <w:spacing w:after="0" w:line="252" w:lineRule="auto"/>
            </w:pPr>
            <w:proofErr w:type="spellStart"/>
            <w:r>
              <w:rPr>
                <w:b/>
                <w:color w:val="FFFFFF"/>
                <w:sz w:val="18"/>
              </w:rPr>
              <w:t>Dokumentasjon</w:t>
            </w:r>
            <w:proofErr w:type="spellEnd"/>
          </w:p>
        </w:tc>
      </w:tr>
      <w:tr w:rsidR="00B86235" w:rsidRPr="00A84BCA" w14:paraId="60E7CC32"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4BB7FDD" w14:textId="77777777" w:rsidR="00B86235" w:rsidRDefault="004874B5">
            <w:pPr>
              <w:spacing w:after="0" w:line="252" w:lineRule="auto"/>
            </w:pPr>
            <w:proofErr w:type="spellStart"/>
            <w:r>
              <w:rPr>
                <w:sz w:val="18"/>
              </w:rPr>
              <w:t>Skatt</w:t>
            </w:r>
            <w:proofErr w:type="spellEnd"/>
            <w:r>
              <w:rPr>
                <w:sz w:val="18"/>
              </w:rPr>
              <w:t xml:space="preserve"> og </w:t>
            </w:r>
            <w:proofErr w:type="spellStart"/>
            <w:r>
              <w:rPr>
                <w:sz w:val="18"/>
              </w:rPr>
              <w:t>mva</w:t>
            </w:r>
            <w:proofErr w:type="spellEnd"/>
            <w:r>
              <w:rPr>
                <w:sz w:val="18"/>
              </w:rPr>
              <w:t>.</w:t>
            </w:r>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5E99F2D" w14:textId="77777777" w:rsidR="00B86235" w:rsidRPr="00043899" w:rsidRDefault="004874B5">
            <w:pPr>
              <w:spacing w:after="0" w:line="252" w:lineRule="auto"/>
              <w:rPr>
                <w:lang w:val="nb-NO"/>
              </w:rPr>
            </w:pPr>
            <w:r w:rsidRPr="00043899">
              <w:rPr>
                <w:sz w:val="18"/>
                <w:lang w:val="nb-NO"/>
              </w:rPr>
              <w:t>Leverandøren skal ha ordnede forhold knyttet til skatt og merverdiavgift.</w:t>
            </w: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CC7D0A5" w14:textId="77777777" w:rsidR="00B86235" w:rsidRPr="00043899" w:rsidRDefault="004874B5">
            <w:pPr>
              <w:spacing w:after="0" w:line="252" w:lineRule="auto"/>
              <w:rPr>
                <w:lang w:val="nb-NO"/>
              </w:rPr>
            </w:pPr>
            <w:r w:rsidRPr="00043899">
              <w:rPr>
                <w:sz w:val="18"/>
                <w:lang w:val="nb-NO"/>
              </w:rPr>
              <w:t>Dokumentasjon: skatteattest, ikke eldre enn 6 måneder.</w:t>
            </w:r>
          </w:p>
        </w:tc>
      </w:tr>
      <w:tr w:rsidR="00B86235" w14:paraId="17DD9CE6"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03E819B" w14:textId="77777777" w:rsidR="00B86235" w:rsidRDefault="004874B5">
            <w:pPr>
              <w:spacing w:after="0" w:line="252" w:lineRule="auto"/>
            </w:pPr>
            <w:proofErr w:type="spellStart"/>
            <w:r>
              <w:rPr>
                <w:sz w:val="18"/>
              </w:rPr>
              <w:t>Lovlig</w:t>
            </w:r>
            <w:proofErr w:type="spellEnd"/>
            <w:r>
              <w:rPr>
                <w:sz w:val="18"/>
              </w:rPr>
              <w:t xml:space="preserve"> </w:t>
            </w:r>
            <w:proofErr w:type="spellStart"/>
            <w:r>
              <w:rPr>
                <w:sz w:val="18"/>
              </w:rPr>
              <w:t>etablert</w:t>
            </w:r>
            <w:proofErr w:type="spellEnd"/>
            <w:r>
              <w:rPr>
                <w:sz w:val="18"/>
              </w:rPr>
              <w:t xml:space="preserve"> </w:t>
            </w:r>
            <w:proofErr w:type="spellStart"/>
            <w:r>
              <w:rPr>
                <w:sz w:val="18"/>
              </w:rPr>
              <w:t>foretak</w:t>
            </w:r>
            <w:proofErr w:type="spellEnd"/>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0A368B1" w14:textId="77777777" w:rsidR="00B86235" w:rsidRPr="00043899" w:rsidRDefault="004874B5">
            <w:pPr>
              <w:spacing w:after="0" w:line="252" w:lineRule="auto"/>
              <w:rPr>
                <w:lang w:val="nb-NO"/>
              </w:rPr>
            </w:pPr>
            <w:r w:rsidRPr="00043899">
              <w:rPr>
                <w:sz w:val="18"/>
                <w:lang w:val="nb-NO"/>
              </w:rPr>
              <w:t>Leverandøren skal være lovlig etablert.</w:t>
            </w: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60A52B3" w14:textId="77777777" w:rsidR="00B86235" w:rsidRDefault="004874B5">
            <w:pPr>
              <w:spacing w:after="0" w:line="252" w:lineRule="auto"/>
            </w:pPr>
            <w:proofErr w:type="spellStart"/>
            <w:r>
              <w:rPr>
                <w:sz w:val="18"/>
              </w:rPr>
              <w:t>Dokumentasjon</w:t>
            </w:r>
            <w:proofErr w:type="spellEnd"/>
            <w:r>
              <w:rPr>
                <w:sz w:val="18"/>
              </w:rPr>
              <w:t xml:space="preserve">: </w:t>
            </w:r>
            <w:proofErr w:type="spellStart"/>
            <w:r>
              <w:rPr>
                <w:sz w:val="18"/>
              </w:rPr>
              <w:t>firmaattest</w:t>
            </w:r>
            <w:proofErr w:type="spellEnd"/>
            <w:r>
              <w:rPr>
                <w:sz w:val="18"/>
              </w:rPr>
              <w:t>.</w:t>
            </w:r>
          </w:p>
        </w:tc>
      </w:tr>
      <w:tr w:rsidR="00B86235" w:rsidRPr="00A84BCA" w14:paraId="1A4C6D74"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F708EBA" w14:textId="77777777" w:rsidR="00B86235" w:rsidRDefault="004874B5">
            <w:pPr>
              <w:spacing w:after="0" w:line="252" w:lineRule="auto"/>
            </w:pPr>
            <w:proofErr w:type="spellStart"/>
            <w:r>
              <w:rPr>
                <w:sz w:val="18"/>
              </w:rPr>
              <w:t>Økonomisk</w:t>
            </w:r>
            <w:proofErr w:type="spellEnd"/>
            <w:r>
              <w:rPr>
                <w:sz w:val="18"/>
              </w:rPr>
              <w:t xml:space="preserve"> </w:t>
            </w:r>
            <w:proofErr w:type="spellStart"/>
            <w:r>
              <w:rPr>
                <w:sz w:val="18"/>
              </w:rPr>
              <w:t>kapasitet</w:t>
            </w:r>
            <w:proofErr w:type="spellEnd"/>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936190A" w14:textId="77777777" w:rsidR="00B86235" w:rsidRPr="00043899" w:rsidRDefault="004874B5">
            <w:pPr>
              <w:spacing w:after="0" w:line="252" w:lineRule="auto"/>
              <w:rPr>
                <w:lang w:val="nb-NO"/>
              </w:rPr>
            </w:pPr>
            <w:r w:rsidRPr="00043899">
              <w:rPr>
                <w:sz w:val="18"/>
                <w:lang w:val="nb-NO"/>
              </w:rPr>
              <w:t>Leverandøren skal ha økonomisk kapasitet til å gjennomføre kontrakten.</w:t>
            </w: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4BED220" w14:textId="77777777" w:rsidR="00B86235" w:rsidRPr="00043899" w:rsidRDefault="004874B5">
            <w:pPr>
              <w:spacing w:after="0" w:line="252" w:lineRule="auto"/>
              <w:rPr>
                <w:lang w:val="nb-NO"/>
              </w:rPr>
            </w:pPr>
            <w:r w:rsidRPr="00043899">
              <w:rPr>
                <w:sz w:val="18"/>
                <w:lang w:val="nb-NO"/>
              </w:rPr>
              <w:t>Dokumentasjon: siste årsregnskap og/eller kredittvurdering på forespørsel.</w:t>
            </w:r>
          </w:p>
        </w:tc>
      </w:tr>
      <w:tr w:rsidR="00AA31B5" w:rsidRPr="00A55C55" w14:paraId="0FDAE37A"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1CDD0FF" w14:textId="74CDB76D" w:rsidR="00AA31B5" w:rsidRPr="005F6CCA" w:rsidRDefault="00085CF3" w:rsidP="00AA31B5">
            <w:pPr>
              <w:spacing w:after="0" w:line="252" w:lineRule="auto"/>
              <w:rPr>
                <w:sz w:val="18"/>
                <w:lang w:val="nb-NO"/>
              </w:rPr>
            </w:pPr>
            <w:proofErr w:type="spellStart"/>
            <w:r w:rsidRPr="005F6CCA">
              <w:rPr>
                <w:sz w:val="18"/>
                <w:lang w:val="nb-NO"/>
              </w:rPr>
              <w:lastRenderedPageBreak/>
              <w:t>StartBANK</w:t>
            </w:r>
            <w:proofErr w:type="spellEnd"/>
          </w:p>
          <w:p w14:paraId="7A33CF4E" w14:textId="77777777" w:rsidR="00AA31B5" w:rsidRPr="005F6CCA" w:rsidRDefault="00AA31B5">
            <w:pPr>
              <w:spacing w:after="0" w:line="252" w:lineRule="auto"/>
              <w:rPr>
                <w:sz w:val="18"/>
                <w:lang w:val="nb-NO"/>
              </w:rPr>
            </w:pPr>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88EDBBE" w14:textId="77777777" w:rsidR="00085CF3" w:rsidRPr="005F6CCA" w:rsidRDefault="00085CF3" w:rsidP="00085CF3">
            <w:pPr>
              <w:spacing w:after="0" w:line="252" w:lineRule="auto"/>
              <w:rPr>
                <w:sz w:val="18"/>
                <w:lang w:val="nb-NO"/>
              </w:rPr>
            </w:pPr>
            <w:r w:rsidRPr="005F6CCA">
              <w:rPr>
                <w:sz w:val="18"/>
                <w:lang w:val="nb-NO"/>
              </w:rPr>
              <w:t xml:space="preserve">Leverandøren skal være registrert i </w:t>
            </w:r>
            <w:proofErr w:type="spellStart"/>
            <w:r w:rsidRPr="005F6CCA">
              <w:rPr>
                <w:sz w:val="18"/>
                <w:lang w:val="nb-NO"/>
              </w:rPr>
              <w:t>StartBANK</w:t>
            </w:r>
            <w:proofErr w:type="spellEnd"/>
            <w:r w:rsidRPr="005F6CCA">
              <w:rPr>
                <w:sz w:val="18"/>
                <w:lang w:val="nb-NO"/>
              </w:rPr>
              <w:t xml:space="preserve"> eller tilsvarende leverandørregister</w:t>
            </w:r>
          </w:p>
          <w:p w14:paraId="30A4E556" w14:textId="77777777" w:rsidR="00AA31B5" w:rsidRPr="005F6CCA" w:rsidRDefault="00AA31B5">
            <w:pPr>
              <w:spacing w:after="0" w:line="252" w:lineRule="auto"/>
              <w:rPr>
                <w:sz w:val="18"/>
                <w:lang w:val="nb-NO"/>
              </w:rPr>
            </w:pP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1C42DA1" w14:textId="77777777" w:rsidR="00085CF3" w:rsidRPr="005F6CCA" w:rsidRDefault="00085CF3" w:rsidP="00085CF3">
            <w:pPr>
              <w:spacing w:after="0" w:line="252" w:lineRule="auto"/>
              <w:rPr>
                <w:sz w:val="18"/>
                <w:lang w:val="nb-NO"/>
              </w:rPr>
            </w:pPr>
            <w:proofErr w:type="spellStart"/>
            <w:r w:rsidRPr="005F6CCA">
              <w:rPr>
                <w:sz w:val="18"/>
                <w:lang w:val="nb-NO"/>
              </w:rPr>
              <w:t>StartBANK</w:t>
            </w:r>
            <w:proofErr w:type="spellEnd"/>
            <w:r w:rsidRPr="005F6CCA">
              <w:rPr>
                <w:sz w:val="18"/>
                <w:lang w:val="nb-NO"/>
              </w:rPr>
              <w:t>-ID eller registreringsbevis</w:t>
            </w:r>
          </w:p>
          <w:p w14:paraId="40FEF3C7" w14:textId="77777777" w:rsidR="00AA31B5" w:rsidRPr="005F6CCA" w:rsidRDefault="00AA31B5">
            <w:pPr>
              <w:spacing w:after="0" w:line="252" w:lineRule="auto"/>
              <w:rPr>
                <w:sz w:val="18"/>
                <w:lang w:val="nb-NO"/>
              </w:rPr>
            </w:pPr>
          </w:p>
        </w:tc>
      </w:tr>
      <w:tr w:rsidR="00B86235" w:rsidRPr="00A84BCA" w14:paraId="1352BFCD"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B4B43E7" w14:textId="77777777" w:rsidR="00B86235" w:rsidRDefault="004874B5">
            <w:pPr>
              <w:spacing w:after="0" w:line="252" w:lineRule="auto"/>
            </w:pPr>
            <w:proofErr w:type="spellStart"/>
            <w:r>
              <w:rPr>
                <w:sz w:val="18"/>
              </w:rPr>
              <w:t>Teknisk</w:t>
            </w:r>
            <w:proofErr w:type="spellEnd"/>
            <w:r>
              <w:rPr>
                <w:sz w:val="18"/>
              </w:rPr>
              <w:t xml:space="preserve"> og </w:t>
            </w:r>
            <w:proofErr w:type="spellStart"/>
            <w:r>
              <w:rPr>
                <w:sz w:val="18"/>
              </w:rPr>
              <w:t>faglig</w:t>
            </w:r>
            <w:proofErr w:type="spellEnd"/>
            <w:r>
              <w:rPr>
                <w:sz w:val="18"/>
              </w:rPr>
              <w:t xml:space="preserve"> </w:t>
            </w:r>
            <w:proofErr w:type="spellStart"/>
            <w:r>
              <w:rPr>
                <w:sz w:val="18"/>
              </w:rPr>
              <w:t>kompetanse</w:t>
            </w:r>
            <w:proofErr w:type="spellEnd"/>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910A528" w14:textId="77777777" w:rsidR="00B86235" w:rsidRPr="00043899" w:rsidRDefault="004874B5">
            <w:pPr>
              <w:spacing w:after="0" w:line="252" w:lineRule="auto"/>
              <w:rPr>
                <w:lang w:val="nb-NO"/>
              </w:rPr>
            </w:pPr>
            <w:r w:rsidRPr="00043899">
              <w:rPr>
                <w:sz w:val="18"/>
                <w:lang w:val="nb-NO"/>
              </w:rPr>
              <w:t>Leverandøren skal ha relevant erfaring fra utskifting, montering og idriftsettelse av ventilasjonsaggregater i eksisterende bygg, fortrinnsvis skoler eller tilsvarende bygg i drift.</w:t>
            </w: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AC3B5EE" w14:textId="77777777" w:rsidR="00B86235" w:rsidRPr="00043899" w:rsidRDefault="004874B5">
            <w:pPr>
              <w:spacing w:after="0" w:line="252" w:lineRule="auto"/>
              <w:rPr>
                <w:lang w:val="nb-NO"/>
              </w:rPr>
            </w:pPr>
            <w:r w:rsidRPr="00043899">
              <w:rPr>
                <w:sz w:val="18"/>
                <w:lang w:val="nb-NO"/>
              </w:rPr>
              <w:t>Beskrivelse / egenerklæring / dokumentasjon på forespørsel.</w:t>
            </w:r>
          </w:p>
        </w:tc>
      </w:tr>
      <w:tr w:rsidR="00B86235" w:rsidRPr="00A84BCA" w14:paraId="16638F23"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1B2F6E2" w14:textId="77777777" w:rsidR="00B86235" w:rsidRDefault="004874B5">
            <w:pPr>
              <w:spacing w:after="0" w:line="252" w:lineRule="auto"/>
            </w:pPr>
            <w:proofErr w:type="spellStart"/>
            <w:r>
              <w:rPr>
                <w:sz w:val="18"/>
              </w:rPr>
              <w:t>Referanser</w:t>
            </w:r>
            <w:proofErr w:type="spellEnd"/>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E971125" w14:textId="77777777" w:rsidR="00B86235" w:rsidRPr="00043899" w:rsidRDefault="004874B5">
            <w:pPr>
              <w:spacing w:after="0" w:line="252" w:lineRule="auto"/>
              <w:rPr>
                <w:lang w:val="nb-NO"/>
              </w:rPr>
            </w:pPr>
            <w:r w:rsidRPr="00043899">
              <w:rPr>
                <w:sz w:val="18"/>
                <w:lang w:val="nb-NO"/>
              </w:rPr>
              <w:t>Inntil tre relevante oppdrag fra de siste fem årene, med verdi, tidspunkt, mottaker og kort beskrivelse.</w:t>
            </w: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0A218C5" w14:textId="77777777" w:rsidR="00B86235" w:rsidRPr="00043899" w:rsidRDefault="004874B5">
            <w:pPr>
              <w:spacing w:after="0" w:line="252" w:lineRule="auto"/>
              <w:rPr>
                <w:lang w:val="nb-NO"/>
              </w:rPr>
            </w:pPr>
            <w:r w:rsidRPr="00043899">
              <w:rPr>
                <w:sz w:val="18"/>
                <w:lang w:val="nb-NO"/>
              </w:rPr>
              <w:t>Beskrivelse / egenerklæring / dokumentasjon på forespørsel.</w:t>
            </w:r>
          </w:p>
        </w:tc>
      </w:tr>
      <w:tr w:rsidR="00B86235" w:rsidRPr="00A84BCA" w14:paraId="5A8BDBB9"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0474BFC" w14:textId="77777777" w:rsidR="00B86235" w:rsidRDefault="004874B5">
            <w:pPr>
              <w:spacing w:after="0" w:line="252" w:lineRule="auto"/>
            </w:pPr>
            <w:proofErr w:type="spellStart"/>
            <w:r>
              <w:rPr>
                <w:sz w:val="18"/>
              </w:rPr>
              <w:t>Gjennomføringsevne</w:t>
            </w:r>
            <w:proofErr w:type="spellEnd"/>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014B8FF" w14:textId="77777777" w:rsidR="00B86235" w:rsidRPr="00043899" w:rsidRDefault="004874B5">
            <w:pPr>
              <w:spacing w:after="0" w:line="252" w:lineRule="auto"/>
              <w:rPr>
                <w:lang w:val="nb-NO"/>
              </w:rPr>
            </w:pPr>
            <w:r w:rsidRPr="00043899">
              <w:rPr>
                <w:sz w:val="18"/>
                <w:lang w:val="nb-NO"/>
              </w:rPr>
              <w:t>Leverandøren skal disponere kvalifisert personell og ha kapasitet til å levere innen avtalt frist.</w:t>
            </w: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8AF2093" w14:textId="77777777" w:rsidR="00B86235" w:rsidRPr="00043899" w:rsidRDefault="004874B5">
            <w:pPr>
              <w:spacing w:after="0" w:line="252" w:lineRule="auto"/>
              <w:rPr>
                <w:lang w:val="nb-NO"/>
              </w:rPr>
            </w:pPr>
            <w:r w:rsidRPr="00043899">
              <w:rPr>
                <w:sz w:val="18"/>
                <w:lang w:val="nb-NO"/>
              </w:rPr>
              <w:t>Beskrivelse / egenerklæring / dokumentasjon på forespørsel.</w:t>
            </w:r>
          </w:p>
        </w:tc>
      </w:tr>
      <w:tr w:rsidR="00B86235" w:rsidRPr="00A84BCA" w14:paraId="4FCCB167"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1C1E8CD" w14:textId="77777777" w:rsidR="00B86235" w:rsidRDefault="004874B5">
            <w:pPr>
              <w:spacing w:after="0" w:line="252" w:lineRule="auto"/>
            </w:pPr>
            <w:proofErr w:type="spellStart"/>
            <w:r>
              <w:rPr>
                <w:sz w:val="18"/>
              </w:rPr>
              <w:t>Kvalitetssystem</w:t>
            </w:r>
            <w:proofErr w:type="spellEnd"/>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8FAED17" w14:textId="77777777" w:rsidR="00B86235" w:rsidRPr="00043899" w:rsidRDefault="004874B5">
            <w:pPr>
              <w:spacing w:after="0" w:line="252" w:lineRule="auto"/>
              <w:rPr>
                <w:lang w:val="nb-NO"/>
              </w:rPr>
            </w:pPr>
            <w:r w:rsidRPr="00043899">
              <w:rPr>
                <w:sz w:val="18"/>
                <w:lang w:val="nb-NO"/>
              </w:rPr>
              <w:t>Leverandøren skal ha et dokumentert kvalitetssikringssystem tilpasset oppdraget.</w:t>
            </w: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60D38F4" w14:textId="77777777" w:rsidR="00B86235" w:rsidRPr="00043899" w:rsidRDefault="004874B5">
            <w:pPr>
              <w:spacing w:after="0" w:line="252" w:lineRule="auto"/>
              <w:rPr>
                <w:lang w:val="nb-NO"/>
              </w:rPr>
            </w:pPr>
            <w:r w:rsidRPr="00043899">
              <w:rPr>
                <w:sz w:val="18"/>
                <w:lang w:val="nb-NO"/>
              </w:rPr>
              <w:t>Beskrivelse / egenerklæring / dokumentasjon på forespørsel.</w:t>
            </w:r>
          </w:p>
        </w:tc>
      </w:tr>
      <w:tr w:rsidR="00B86235" w:rsidRPr="00A84BCA" w14:paraId="5CE61C44"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C3EBE3C" w14:textId="77777777" w:rsidR="00B86235" w:rsidRDefault="004874B5">
            <w:pPr>
              <w:spacing w:after="0" w:line="252" w:lineRule="auto"/>
            </w:pPr>
            <w:proofErr w:type="spellStart"/>
            <w:r>
              <w:rPr>
                <w:sz w:val="18"/>
              </w:rPr>
              <w:t>Miljøstyring</w:t>
            </w:r>
            <w:proofErr w:type="spellEnd"/>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03F31B2" w14:textId="77777777" w:rsidR="00B86235" w:rsidRPr="00043899" w:rsidRDefault="004874B5">
            <w:pPr>
              <w:spacing w:after="0" w:line="252" w:lineRule="auto"/>
              <w:rPr>
                <w:lang w:val="nb-NO"/>
              </w:rPr>
            </w:pPr>
            <w:r w:rsidRPr="00043899">
              <w:rPr>
                <w:sz w:val="18"/>
                <w:lang w:val="nb-NO"/>
              </w:rPr>
              <w:t>Leverandøren skal beskrive miljøstyring, avfallshåndtering, transport og tiltak for redusert energibruk og klimaavtrykk.</w:t>
            </w: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6920B6D" w14:textId="77777777" w:rsidR="00B86235" w:rsidRPr="00043899" w:rsidRDefault="004874B5">
            <w:pPr>
              <w:spacing w:after="0" w:line="252" w:lineRule="auto"/>
              <w:rPr>
                <w:lang w:val="nb-NO"/>
              </w:rPr>
            </w:pPr>
            <w:r w:rsidRPr="00043899">
              <w:rPr>
                <w:sz w:val="18"/>
                <w:lang w:val="nb-NO"/>
              </w:rPr>
              <w:t>Beskrivelse / egenerklæring / dokumentasjon på forespørsel.</w:t>
            </w:r>
          </w:p>
        </w:tc>
      </w:tr>
      <w:tr w:rsidR="00B86235" w:rsidRPr="00A84BCA" w14:paraId="79AE3E32"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BE7957D" w14:textId="77777777" w:rsidR="00B86235" w:rsidRDefault="004874B5">
            <w:pPr>
              <w:spacing w:after="0" w:line="252" w:lineRule="auto"/>
            </w:pPr>
            <w:proofErr w:type="spellStart"/>
            <w:r>
              <w:rPr>
                <w:sz w:val="18"/>
              </w:rPr>
              <w:t>Lønns</w:t>
            </w:r>
            <w:proofErr w:type="spellEnd"/>
            <w:r>
              <w:rPr>
                <w:sz w:val="18"/>
              </w:rPr>
              <w:t xml:space="preserve">- og </w:t>
            </w:r>
            <w:proofErr w:type="spellStart"/>
            <w:r>
              <w:rPr>
                <w:sz w:val="18"/>
              </w:rPr>
              <w:t>arbeidsvilkår</w:t>
            </w:r>
            <w:proofErr w:type="spellEnd"/>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6BABEBE" w14:textId="77777777" w:rsidR="00B86235" w:rsidRPr="00043899" w:rsidRDefault="004874B5">
            <w:pPr>
              <w:spacing w:after="0" w:line="252" w:lineRule="auto"/>
              <w:rPr>
                <w:lang w:val="nb-NO"/>
              </w:rPr>
            </w:pPr>
            <w:r w:rsidRPr="00043899">
              <w:rPr>
                <w:sz w:val="18"/>
                <w:lang w:val="nb-NO"/>
              </w:rPr>
              <w:t>Leverandøren skal oppfylle gjeldende krav til lønns- og arbeidsvilkår i offentlige kontrakter.</w:t>
            </w: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C7C54A9" w14:textId="77777777" w:rsidR="00B86235" w:rsidRPr="00043899" w:rsidRDefault="004874B5">
            <w:pPr>
              <w:spacing w:after="0" w:line="252" w:lineRule="auto"/>
              <w:rPr>
                <w:lang w:val="nb-NO"/>
              </w:rPr>
            </w:pPr>
            <w:r w:rsidRPr="00043899">
              <w:rPr>
                <w:sz w:val="18"/>
                <w:lang w:val="nb-NO"/>
              </w:rPr>
              <w:t>Beskrivelse / egenerklæring / dokumentasjon på forespørsel.</w:t>
            </w:r>
          </w:p>
        </w:tc>
      </w:tr>
      <w:tr w:rsidR="00B86235" w:rsidRPr="00A84BCA" w14:paraId="6E255B41"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B59CEF7" w14:textId="77777777" w:rsidR="00B86235" w:rsidRDefault="004874B5">
            <w:pPr>
              <w:spacing w:after="0" w:line="252" w:lineRule="auto"/>
            </w:pPr>
            <w:r>
              <w:rPr>
                <w:sz w:val="18"/>
              </w:rPr>
              <w:t>HMS/SHA</w:t>
            </w:r>
          </w:p>
        </w:tc>
        <w:tc>
          <w:tcPr>
            <w:tcW w:w="39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449EA88" w14:textId="77777777" w:rsidR="00B86235" w:rsidRPr="00043899" w:rsidRDefault="004874B5">
            <w:pPr>
              <w:spacing w:after="0" w:line="252" w:lineRule="auto"/>
              <w:rPr>
                <w:lang w:val="nb-NO"/>
              </w:rPr>
            </w:pPr>
            <w:r w:rsidRPr="00043899">
              <w:rPr>
                <w:sz w:val="18"/>
                <w:lang w:val="nb-NO"/>
              </w:rPr>
              <w:t>Leverandøren skal ha rutiner for HMS og kunne utarbeide prosjektspesifikk risikovurdering/SJA før oppstart.</w:t>
            </w:r>
          </w:p>
        </w:tc>
        <w:tc>
          <w:tcPr>
            <w:tcW w:w="283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F93DF98" w14:textId="77777777" w:rsidR="00B86235" w:rsidRPr="00043899" w:rsidRDefault="004874B5">
            <w:pPr>
              <w:spacing w:after="0" w:line="252" w:lineRule="auto"/>
              <w:rPr>
                <w:lang w:val="nb-NO"/>
              </w:rPr>
            </w:pPr>
            <w:r w:rsidRPr="00043899">
              <w:rPr>
                <w:sz w:val="18"/>
                <w:lang w:val="nb-NO"/>
              </w:rPr>
              <w:t>Beskrivelse / egenerklæring / dokumentasjon på forespørsel.</w:t>
            </w:r>
          </w:p>
        </w:tc>
      </w:tr>
    </w:tbl>
    <w:p w14:paraId="02F3C6DE" w14:textId="77777777" w:rsidR="00B86235" w:rsidRDefault="004874B5">
      <w:pPr>
        <w:pStyle w:val="Overskrift2"/>
        <w:spacing w:after="80"/>
      </w:pPr>
      <w:r>
        <w:t xml:space="preserve">5. Krav </w:t>
      </w:r>
      <w:proofErr w:type="spellStart"/>
      <w:r>
        <w:t>til</w:t>
      </w:r>
      <w:proofErr w:type="spellEnd"/>
      <w:r>
        <w:t xml:space="preserve"> </w:t>
      </w:r>
      <w:proofErr w:type="spellStart"/>
      <w:r>
        <w:t>tilbudet</w:t>
      </w:r>
      <w:proofErr w:type="spellEnd"/>
    </w:p>
    <w:p w14:paraId="47809021" w14:textId="77777777" w:rsidR="00B86235" w:rsidRPr="00043899" w:rsidRDefault="004874B5">
      <w:pPr>
        <w:pStyle w:val="Punktliste"/>
        <w:rPr>
          <w:lang w:val="nb-NO"/>
        </w:rPr>
      </w:pPr>
      <w:r w:rsidRPr="00043899">
        <w:rPr>
          <w:lang w:val="nb-NO"/>
        </w:rPr>
        <w:t>Tilbudsbrev med samlet tilbudssum ekskl. mva. og inkl. mva.</w:t>
      </w:r>
    </w:p>
    <w:p w14:paraId="7ABEEF50" w14:textId="4C9BCB5D" w:rsidR="00B86235" w:rsidRPr="005F6CCA" w:rsidRDefault="004874B5">
      <w:pPr>
        <w:pStyle w:val="Punktliste"/>
      </w:pPr>
      <w:proofErr w:type="spellStart"/>
      <w:r w:rsidRPr="005F6CCA">
        <w:t>Utfylt</w:t>
      </w:r>
      <w:proofErr w:type="spellEnd"/>
      <w:r w:rsidRPr="005F6CCA">
        <w:t xml:space="preserve"> </w:t>
      </w:r>
      <w:proofErr w:type="spellStart"/>
      <w:r w:rsidRPr="005F6CCA">
        <w:t>prisskjema</w:t>
      </w:r>
      <w:proofErr w:type="spellEnd"/>
      <w:r w:rsidRPr="005F6CCA">
        <w:t>.</w:t>
      </w:r>
      <w:r w:rsidR="00D727EB" w:rsidRPr="005F6CCA">
        <w:t xml:space="preserve"> </w:t>
      </w:r>
    </w:p>
    <w:p w14:paraId="79498F5A" w14:textId="77777777" w:rsidR="00B86235" w:rsidRPr="00043899" w:rsidRDefault="004874B5">
      <w:pPr>
        <w:pStyle w:val="Punktliste"/>
        <w:rPr>
          <w:lang w:val="nb-NO"/>
        </w:rPr>
      </w:pPr>
      <w:r w:rsidRPr="00043899">
        <w:rPr>
          <w:lang w:val="nb-NO"/>
        </w:rPr>
        <w:t>Beskrivelse av teknisk løsning, aggregatvalg og hvordan løsning tilpasses eksisterende kanalnett.</w:t>
      </w:r>
    </w:p>
    <w:p w14:paraId="2C6AB374" w14:textId="77777777" w:rsidR="00B86235" w:rsidRPr="00043899" w:rsidRDefault="004874B5">
      <w:pPr>
        <w:pStyle w:val="Punktliste"/>
        <w:rPr>
          <w:lang w:val="nb-NO"/>
        </w:rPr>
      </w:pPr>
      <w:r w:rsidRPr="00043899">
        <w:rPr>
          <w:lang w:val="nb-NO"/>
        </w:rPr>
        <w:t>Dokumentasjon av kapasitet ved 14 000 m³/h og beregnet driftspunkt.</w:t>
      </w:r>
    </w:p>
    <w:p w14:paraId="42014112" w14:textId="77777777" w:rsidR="00B86235" w:rsidRPr="00043899" w:rsidRDefault="004874B5">
      <w:pPr>
        <w:pStyle w:val="Punktliste"/>
        <w:rPr>
          <w:lang w:val="nb-NO"/>
        </w:rPr>
      </w:pPr>
      <w:r w:rsidRPr="00043899">
        <w:rPr>
          <w:lang w:val="nb-NO"/>
        </w:rPr>
        <w:t>Beskrivelse av gjenbruksvurdering for eksisterende vifte fra 2025.</w:t>
      </w:r>
    </w:p>
    <w:p w14:paraId="6F2E30E1" w14:textId="77777777" w:rsidR="00B86235" w:rsidRPr="00043899" w:rsidRDefault="004874B5">
      <w:pPr>
        <w:pStyle w:val="Punktliste"/>
        <w:rPr>
          <w:lang w:val="nb-NO"/>
        </w:rPr>
      </w:pPr>
      <w:r w:rsidRPr="00043899">
        <w:rPr>
          <w:lang w:val="nb-NO"/>
        </w:rPr>
        <w:t>Beskrivelse av SD-integrasjon, kommunikasjonsprotokoll og foreløpig objekt-/punktliste.</w:t>
      </w:r>
    </w:p>
    <w:p w14:paraId="561C4B60" w14:textId="77777777" w:rsidR="00B86235" w:rsidRPr="00043899" w:rsidRDefault="004874B5">
      <w:pPr>
        <w:pStyle w:val="Punktliste"/>
        <w:rPr>
          <w:lang w:val="nb-NO"/>
        </w:rPr>
      </w:pPr>
      <w:r w:rsidRPr="00043899">
        <w:rPr>
          <w:lang w:val="nb-NO"/>
        </w:rPr>
        <w:t>Fremdriftsplan og plan for gjennomføring i skolebygg i drift.</w:t>
      </w:r>
    </w:p>
    <w:p w14:paraId="084B389E" w14:textId="77777777" w:rsidR="00B86235" w:rsidRPr="00043899" w:rsidRDefault="004874B5">
      <w:pPr>
        <w:pStyle w:val="Punktliste"/>
        <w:rPr>
          <w:lang w:val="nb-NO"/>
        </w:rPr>
      </w:pPr>
      <w:r w:rsidRPr="00043899">
        <w:rPr>
          <w:lang w:val="nb-NO"/>
        </w:rPr>
        <w:t>SHA/HMS-plan for arbeid i eller ved skole, inkludert sikring ved levering og arbeid i teknisk rom.</w:t>
      </w:r>
    </w:p>
    <w:p w14:paraId="4FF73008" w14:textId="77777777" w:rsidR="00B86235" w:rsidRPr="00043899" w:rsidRDefault="004874B5">
      <w:pPr>
        <w:pStyle w:val="Punktliste"/>
        <w:rPr>
          <w:lang w:val="nb-NO"/>
        </w:rPr>
      </w:pPr>
      <w:r w:rsidRPr="00043899">
        <w:rPr>
          <w:lang w:val="nb-NO"/>
        </w:rPr>
        <w:t>Produktdatablad, energidata, filterdata, lyddata og FDV-eksempel.</w:t>
      </w:r>
    </w:p>
    <w:p w14:paraId="440BD6A3" w14:textId="77777777" w:rsidR="00B86235" w:rsidRDefault="004874B5">
      <w:pPr>
        <w:pStyle w:val="Punktliste"/>
      </w:pPr>
      <w:proofErr w:type="spellStart"/>
      <w:r>
        <w:t>Dokumentasjon</w:t>
      </w:r>
      <w:proofErr w:type="spellEnd"/>
      <w:r>
        <w:t xml:space="preserve"> på </w:t>
      </w:r>
      <w:proofErr w:type="spellStart"/>
      <w:r>
        <w:t>kvalifikasjonskrav</w:t>
      </w:r>
      <w:proofErr w:type="spellEnd"/>
      <w:r>
        <w:t>.</w:t>
      </w:r>
    </w:p>
    <w:p w14:paraId="17645910" w14:textId="77777777" w:rsidR="00B86235" w:rsidRPr="00043899" w:rsidRDefault="004874B5">
      <w:pPr>
        <w:rPr>
          <w:lang w:val="nb-NO"/>
        </w:rPr>
      </w:pPr>
      <w:r w:rsidRPr="00043899">
        <w:rPr>
          <w:lang w:val="nb-NO"/>
        </w:rPr>
        <w:t>Alle tilbudsdokumenter skal være på norsk. Tilbudet skal leveres elektronisk via den plattformen oppdragsgiver angir.</w:t>
      </w:r>
    </w:p>
    <w:p w14:paraId="2884B52E" w14:textId="77777777" w:rsidR="00B86235" w:rsidRPr="00056EFF" w:rsidRDefault="004874B5">
      <w:pPr>
        <w:pStyle w:val="Overskrift2"/>
        <w:spacing w:after="80"/>
        <w:rPr>
          <w:rFonts w:ascii="Aptos" w:eastAsia="Aptos" w:hAnsi="Aptos" w:cstheme="minorBidi"/>
          <w:b w:val="0"/>
          <w:bCs w:val="0"/>
          <w:color w:val="auto"/>
          <w:sz w:val="18"/>
          <w:szCs w:val="22"/>
          <w:lang w:val="nb-NO"/>
        </w:rPr>
      </w:pPr>
      <w:r w:rsidRPr="00043899">
        <w:rPr>
          <w:lang w:val="nb-NO"/>
        </w:rPr>
        <w:t>6. Tildelingskriterier</w:t>
      </w:r>
    </w:p>
    <w:p w14:paraId="433611C5" w14:textId="4BBD340F" w:rsidR="00B86235" w:rsidRDefault="004874B5">
      <w:pPr>
        <w:rPr>
          <w:sz w:val="18"/>
          <w:lang w:val="nb-NO"/>
        </w:rPr>
      </w:pPr>
      <w:r w:rsidRPr="00056EFF">
        <w:rPr>
          <w:sz w:val="18"/>
          <w:lang w:val="nb-NO"/>
        </w:rPr>
        <w:t>Oppdragsgiver vil tildele kontrakt til det økonomisk mest fordelaktige tilbudet basert på kriteriene nedenfor.</w:t>
      </w:r>
    </w:p>
    <w:p w14:paraId="785445F9" w14:textId="77777777" w:rsidR="0073528C" w:rsidRDefault="0073528C">
      <w:pPr>
        <w:rPr>
          <w:sz w:val="18"/>
          <w:lang w:val="nb-NO"/>
        </w:rPr>
      </w:pPr>
    </w:p>
    <w:p w14:paraId="21BE72D4" w14:textId="77777777" w:rsidR="0073528C" w:rsidRPr="00056EFF" w:rsidRDefault="0073528C">
      <w:pPr>
        <w:rPr>
          <w:sz w:val="18"/>
          <w:lang w:val="nb-NO"/>
        </w:rPr>
      </w:pPr>
    </w:p>
    <w:tbl>
      <w:tblPr>
        <w:tblStyle w:val="TableNormal"/>
        <w:tblW w:w="0" w:type="auto"/>
        <w:jc w:val="center"/>
        <w:tblLook w:val="04A0" w:firstRow="1" w:lastRow="0" w:firstColumn="1" w:lastColumn="0" w:noHBand="0" w:noVBand="1"/>
      </w:tblPr>
      <w:tblGrid>
        <w:gridCol w:w="2268"/>
        <w:gridCol w:w="1134"/>
        <w:gridCol w:w="5669"/>
      </w:tblGrid>
      <w:tr w:rsidR="00B86235" w:rsidRPr="00056EFF" w14:paraId="1B5E48E3" w14:textId="77777777">
        <w:trPr>
          <w:jc w:val="center"/>
        </w:trPr>
        <w:tc>
          <w:tcPr>
            <w:tcW w:w="2268"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5A201F5C" w14:textId="77777777" w:rsidR="00B86235" w:rsidRPr="00056EFF" w:rsidRDefault="004874B5">
            <w:pPr>
              <w:spacing w:after="0" w:line="252" w:lineRule="auto"/>
              <w:rPr>
                <w:sz w:val="18"/>
                <w:lang w:val="nb-NO"/>
              </w:rPr>
            </w:pPr>
            <w:r w:rsidRPr="00056EFF">
              <w:rPr>
                <w:sz w:val="18"/>
                <w:lang w:val="nb-NO"/>
              </w:rPr>
              <w:lastRenderedPageBreak/>
              <w:t>Kriterium</w:t>
            </w:r>
          </w:p>
        </w:tc>
        <w:tc>
          <w:tcPr>
            <w:tcW w:w="1134"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7003809" w14:textId="77777777" w:rsidR="00B86235" w:rsidRPr="00056EFF" w:rsidRDefault="004874B5">
            <w:pPr>
              <w:spacing w:after="0" w:line="252" w:lineRule="auto"/>
              <w:rPr>
                <w:sz w:val="18"/>
                <w:lang w:val="nb-NO"/>
              </w:rPr>
            </w:pPr>
            <w:r w:rsidRPr="00056EFF">
              <w:rPr>
                <w:sz w:val="18"/>
                <w:lang w:val="nb-NO"/>
              </w:rPr>
              <w:t>Vekt</w:t>
            </w:r>
          </w:p>
        </w:tc>
        <w:tc>
          <w:tcPr>
            <w:tcW w:w="5669"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29A60000" w14:textId="77777777" w:rsidR="00B86235" w:rsidRPr="00056EFF" w:rsidRDefault="004874B5">
            <w:pPr>
              <w:spacing w:after="0" w:line="252" w:lineRule="auto"/>
              <w:rPr>
                <w:sz w:val="18"/>
                <w:lang w:val="nb-NO"/>
              </w:rPr>
            </w:pPr>
            <w:r w:rsidRPr="00056EFF">
              <w:rPr>
                <w:sz w:val="18"/>
                <w:lang w:val="nb-NO"/>
              </w:rPr>
              <w:t>Dokumentasjon / evaluering</w:t>
            </w:r>
          </w:p>
        </w:tc>
      </w:tr>
      <w:tr w:rsidR="00B86235" w:rsidRPr="00A84BCA" w14:paraId="15B24FE7"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796B8DC" w14:textId="77777777" w:rsidR="00B86235" w:rsidRPr="00056EFF" w:rsidRDefault="004874B5">
            <w:pPr>
              <w:spacing w:after="0" w:line="252" w:lineRule="auto"/>
              <w:rPr>
                <w:sz w:val="18"/>
                <w:lang w:val="nb-NO"/>
              </w:rPr>
            </w:pPr>
            <w:r w:rsidRPr="00056EFF">
              <w:rPr>
                <w:sz w:val="18"/>
                <w:lang w:val="nb-NO"/>
              </w:rPr>
              <w:t>Pris</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00060F2" w14:textId="77777777" w:rsidR="00B86235" w:rsidRPr="00056EFF" w:rsidRDefault="004874B5">
            <w:pPr>
              <w:spacing w:after="0" w:line="252" w:lineRule="auto"/>
              <w:rPr>
                <w:sz w:val="18"/>
                <w:lang w:val="nb-NO"/>
              </w:rPr>
            </w:pPr>
            <w:r w:rsidRPr="00056EFF">
              <w:rPr>
                <w:sz w:val="18"/>
                <w:lang w:val="nb-NO"/>
              </w:rPr>
              <w:t>40 %</w:t>
            </w:r>
          </w:p>
        </w:tc>
        <w:tc>
          <w:tcPr>
            <w:tcW w:w="56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AAD9A5D" w14:textId="0B1837CF" w:rsidR="00B86235" w:rsidRDefault="004874B5">
            <w:pPr>
              <w:spacing w:after="0" w:line="252" w:lineRule="auto"/>
              <w:rPr>
                <w:sz w:val="18"/>
                <w:lang w:val="nb-NO"/>
              </w:rPr>
            </w:pPr>
            <w:r w:rsidRPr="00043899">
              <w:rPr>
                <w:sz w:val="18"/>
                <w:lang w:val="nb-NO"/>
              </w:rPr>
              <w:t xml:space="preserve">Evaluering basert på </w:t>
            </w:r>
            <w:r w:rsidR="00575DCC">
              <w:rPr>
                <w:sz w:val="18"/>
                <w:lang w:val="nb-NO"/>
              </w:rPr>
              <w:t>Totalp</w:t>
            </w:r>
            <w:r w:rsidR="00575DCC" w:rsidRPr="005F6CCA">
              <w:rPr>
                <w:sz w:val="18"/>
                <w:lang w:val="nb-NO"/>
              </w:rPr>
              <w:t>ris</w:t>
            </w:r>
            <w:r w:rsidR="003168BC" w:rsidRPr="005F6CCA">
              <w:rPr>
                <w:sz w:val="18"/>
                <w:lang w:val="nb-NO"/>
              </w:rPr>
              <w:t>, (eksklusive opsjoner)</w:t>
            </w:r>
          </w:p>
          <w:p w14:paraId="79B946D0" w14:textId="5187FAA0" w:rsidR="00056EFF" w:rsidRPr="00056EFF" w:rsidRDefault="00056EFF">
            <w:pPr>
              <w:spacing w:after="0" w:line="252" w:lineRule="auto"/>
              <w:rPr>
                <w:sz w:val="18"/>
                <w:lang w:val="nb-NO"/>
              </w:rPr>
            </w:pPr>
            <w:r w:rsidRPr="00056EFF">
              <w:rPr>
                <w:sz w:val="18"/>
                <w:lang w:val="nb-NO"/>
              </w:rPr>
              <w:t>Serviceavtale skal være inkludert i garantitiden</w:t>
            </w:r>
            <w:r w:rsidR="00937E3D">
              <w:rPr>
                <w:sz w:val="18"/>
                <w:lang w:val="nb-NO"/>
              </w:rPr>
              <w:t xml:space="preserve"> 5 år</w:t>
            </w:r>
            <w:r w:rsidRPr="00056EFF">
              <w:rPr>
                <w:sz w:val="18"/>
                <w:lang w:val="nb-NO"/>
              </w:rPr>
              <w:t>.</w:t>
            </w:r>
          </w:p>
        </w:tc>
      </w:tr>
      <w:tr w:rsidR="00B86235" w:rsidRPr="00A84BCA" w14:paraId="0B839BF7"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B2DB88E" w14:textId="77777777" w:rsidR="00B86235" w:rsidRDefault="004874B5">
            <w:pPr>
              <w:spacing w:after="0" w:line="252" w:lineRule="auto"/>
            </w:pPr>
            <w:proofErr w:type="spellStart"/>
            <w:r>
              <w:rPr>
                <w:sz w:val="18"/>
              </w:rPr>
              <w:t>Teknisk</w:t>
            </w:r>
            <w:proofErr w:type="spellEnd"/>
            <w:r>
              <w:rPr>
                <w:sz w:val="18"/>
              </w:rPr>
              <w:t xml:space="preserve"> </w:t>
            </w:r>
            <w:proofErr w:type="spellStart"/>
            <w:r>
              <w:rPr>
                <w:sz w:val="18"/>
              </w:rPr>
              <w:t>løsning</w:t>
            </w:r>
            <w:proofErr w:type="spellEnd"/>
            <w:r>
              <w:rPr>
                <w:sz w:val="18"/>
              </w:rPr>
              <w:t xml:space="preserve"> og </w:t>
            </w:r>
            <w:proofErr w:type="spellStart"/>
            <w:r>
              <w:rPr>
                <w:sz w:val="18"/>
              </w:rPr>
              <w:t>gjennomføring</w:t>
            </w:r>
            <w:proofErr w:type="spellEnd"/>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B6A74CD" w14:textId="288B8A39" w:rsidR="00B86235" w:rsidRDefault="009D7110">
            <w:pPr>
              <w:spacing w:after="0" w:line="252" w:lineRule="auto"/>
            </w:pPr>
            <w:r>
              <w:rPr>
                <w:sz w:val="18"/>
              </w:rPr>
              <w:t>15</w:t>
            </w:r>
            <w:r w:rsidR="004874B5">
              <w:rPr>
                <w:sz w:val="18"/>
              </w:rPr>
              <w:t xml:space="preserve"> %</w:t>
            </w:r>
          </w:p>
        </w:tc>
        <w:tc>
          <w:tcPr>
            <w:tcW w:w="56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49569A5" w14:textId="77777777" w:rsidR="00B86235" w:rsidRPr="00043899" w:rsidRDefault="004874B5">
            <w:pPr>
              <w:spacing w:after="0" w:line="252" w:lineRule="auto"/>
              <w:rPr>
                <w:lang w:val="nb-NO"/>
              </w:rPr>
            </w:pPr>
            <w:r w:rsidRPr="00043899">
              <w:rPr>
                <w:sz w:val="18"/>
                <w:lang w:val="nb-NO"/>
              </w:rPr>
              <w:t>Aggregatvalg, løsning for tilpasning til eksisterende kanalnett, driftsstabilitet, servicevennlighet, støy, inntransport, fremdrift, risikohåndtering og kvalitet på SD-integrasjon.</w:t>
            </w:r>
          </w:p>
        </w:tc>
      </w:tr>
      <w:tr w:rsidR="00B36B9D" w:rsidRPr="00A84BCA" w14:paraId="2E392174"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FC4ED58" w14:textId="6B554D8B" w:rsidR="00B36B9D" w:rsidRDefault="00B36B9D">
            <w:pPr>
              <w:spacing w:after="0" w:line="252" w:lineRule="auto"/>
              <w:rPr>
                <w:sz w:val="18"/>
              </w:rPr>
            </w:pPr>
            <w:proofErr w:type="spellStart"/>
            <w:r>
              <w:rPr>
                <w:sz w:val="18"/>
              </w:rPr>
              <w:t>Leveringstid</w:t>
            </w:r>
            <w:proofErr w:type="spellEnd"/>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0D23936" w14:textId="3975181A" w:rsidR="00B36B9D" w:rsidRDefault="00B36B9D">
            <w:pPr>
              <w:spacing w:after="0" w:line="252" w:lineRule="auto"/>
              <w:rPr>
                <w:sz w:val="18"/>
              </w:rPr>
            </w:pPr>
            <w:r>
              <w:rPr>
                <w:sz w:val="18"/>
              </w:rPr>
              <w:t>1</w:t>
            </w:r>
            <w:r w:rsidR="009D7110">
              <w:rPr>
                <w:sz w:val="18"/>
              </w:rPr>
              <w:t>5</w:t>
            </w:r>
            <w:r>
              <w:rPr>
                <w:sz w:val="18"/>
              </w:rPr>
              <w:t xml:space="preserve"> %</w:t>
            </w:r>
          </w:p>
        </w:tc>
        <w:tc>
          <w:tcPr>
            <w:tcW w:w="56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BE9AA5A" w14:textId="2D711D5E" w:rsidR="00B36B9D" w:rsidRPr="00043899" w:rsidRDefault="00B36B9D">
            <w:pPr>
              <w:spacing w:after="0" w:line="252" w:lineRule="auto"/>
              <w:rPr>
                <w:sz w:val="18"/>
                <w:lang w:val="nb-NO"/>
              </w:rPr>
            </w:pPr>
            <w:r>
              <w:rPr>
                <w:sz w:val="18"/>
                <w:lang w:val="nb-NO"/>
              </w:rPr>
              <w:t xml:space="preserve">Beskriv </w:t>
            </w:r>
            <w:r w:rsidR="00212DB2">
              <w:rPr>
                <w:sz w:val="18"/>
                <w:lang w:val="nb-NO"/>
              </w:rPr>
              <w:t>planlagt fremdriftsplan</w:t>
            </w:r>
            <w:r w:rsidR="00F45998" w:rsidRPr="005F6CCA">
              <w:rPr>
                <w:sz w:val="18"/>
                <w:lang w:val="nb-NO"/>
              </w:rPr>
              <w:t>, med dato for ferdigstillelse</w:t>
            </w:r>
          </w:p>
        </w:tc>
      </w:tr>
      <w:tr w:rsidR="00B86235" w:rsidRPr="00A84BCA" w14:paraId="00AADF4F" w14:textId="77777777">
        <w:trPr>
          <w:jc w:val="center"/>
        </w:trPr>
        <w:tc>
          <w:tcPr>
            <w:tcW w:w="2268"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0BCBF4A" w14:textId="77777777" w:rsidR="00B86235" w:rsidRDefault="004874B5">
            <w:pPr>
              <w:spacing w:after="0" w:line="252" w:lineRule="auto"/>
            </w:pPr>
            <w:r>
              <w:rPr>
                <w:sz w:val="18"/>
              </w:rPr>
              <w:t xml:space="preserve">Energi, </w:t>
            </w:r>
            <w:proofErr w:type="spellStart"/>
            <w:r>
              <w:rPr>
                <w:sz w:val="18"/>
              </w:rPr>
              <w:t>klima</w:t>
            </w:r>
            <w:proofErr w:type="spellEnd"/>
            <w:r>
              <w:rPr>
                <w:sz w:val="18"/>
              </w:rPr>
              <w:t xml:space="preserve"> og </w:t>
            </w:r>
            <w:proofErr w:type="spellStart"/>
            <w:r>
              <w:rPr>
                <w:sz w:val="18"/>
              </w:rPr>
              <w:t>miljø</w:t>
            </w:r>
            <w:proofErr w:type="spellEnd"/>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7E6BA70" w14:textId="77777777" w:rsidR="00B86235" w:rsidRDefault="004874B5">
            <w:pPr>
              <w:spacing w:after="0" w:line="252" w:lineRule="auto"/>
            </w:pPr>
            <w:r>
              <w:rPr>
                <w:sz w:val="18"/>
              </w:rPr>
              <w:t>30 %</w:t>
            </w:r>
          </w:p>
        </w:tc>
        <w:tc>
          <w:tcPr>
            <w:tcW w:w="566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AC1F076" w14:textId="7C0715F2" w:rsidR="00CC10CC" w:rsidRPr="00DA0F8A" w:rsidRDefault="004874B5" w:rsidP="00DA0F8A">
            <w:pPr>
              <w:pStyle w:val="Listeavsnitt"/>
              <w:numPr>
                <w:ilvl w:val="0"/>
                <w:numId w:val="7"/>
              </w:numPr>
              <w:spacing w:after="0" w:line="252" w:lineRule="auto"/>
              <w:rPr>
                <w:sz w:val="18"/>
                <w:lang w:val="nb-NO"/>
              </w:rPr>
            </w:pPr>
            <w:r w:rsidRPr="00DA0F8A">
              <w:rPr>
                <w:sz w:val="18"/>
                <w:lang w:val="nb-NO"/>
              </w:rPr>
              <w:t>Dokumentert energieffektivitet,</w:t>
            </w:r>
            <w:r w:rsidR="00115CAB" w:rsidRPr="00DA0F8A">
              <w:rPr>
                <w:sz w:val="18"/>
                <w:lang w:val="nb-NO"/>
              </w:rPr>
              <w:t xml:space="preserve"> SPF</w:t>
            </w:r>
            <w:r w:rsidR="00335552">
              <w:rPr>
                <w:sz w:val="18"/>
                <w:lang w:val="nb-NO"/>
              </w:rPr>
              <w:t xml:space="preserve"> </w:t>
            </w:r>
            <w:r w:rsidR="00865085">
              <w:rPr>
                <w:sz w:val="18"/>
                <w:lang w:val="nb-NO"/>
              </w:rPr>
              <w:t>(pkt. 1.2</w:t>
            </w:r>
            <w:r w:rsidR="005C2F2A">
              <w:rPr>
                <w:sz w:val="18"/>
                <w:lang w:val="nb-NO"/>
              </w:rPr>
              <w:t xml:space="preserve"> i </w:t>
            </w:r>
            <w:proofErr w:type="spellStart"/>
            <w:r w:rsidR="005C2F2A">
              <w:rPr>
                <w:sz w:val="18"/>
                <w:lang w:val="nb-NO"/>
              </w:rPr>
              <w:t>kravspek</w:t>
            </w:r>
            <w:proofErr w:type="spellEnd"/>
            <w:r w:rsidR="005C2F2A">
              <w:rPr>
                <w:sz w:val="18"/>
                <w:lang w:val="nb-NO"/>
              </w:rPr>
              <w:t>.</w:t>
            </w:r>
            <w:r w:rsidR="00865085">
              <w:rPr>
                <w:sz w:val="18"/>
                <w:lang w:val="nb-NO"/>
              </w:rPr>
              <w:t>)</w:t>
            </w:r>
          </w:p>
          <w:p w14:paraId="575DBFE3" w14:textId="56BC0AA7" w:rsidR="00CC10CC" w:rsidRPr="00DA0F8A" w:rsidRDefault="005C2F2A" w:rsidP="00DA0F8A">
            <w:pPr>
              <w:pStyle w:val="Listeavsnitt"/>
              <w:numPr>
                <w:ilvl w:val="0"/>
                <w:numId w:val="7"/>
              </w:numPr>
              <w:spacing w:after="0" w:line="252" w:lineRule="auto"/>
              <w:rPr>
                <w:sz w:val="18"/>
                <w:lang w:val="nb-NO"/>
              </w:rPr>
            </w:pPr>
            <w:r w:rsidRPr="00DA0F8A">
              <w:rPr>
                <w:sz w:val="18"/>
                <w:lang w:val="nb-NO"/>
              </w:rPr>
              <w:t>V</w:t>
            </w:r>
            <w:r w:rsidR="004874B5" w:rsidRPr="00DA0F8A">
              <w:rPr>
                <w:sz w:val="18"/>
                <w:lang w:val="nb-NO"/>
              </w:rPr>
              <w:t>armegjenvinning</w:t>
            </w:r>
            <w:r>
              <w:rPr>
                <w:sz w:val="18"/>
                <w:lang w:val="nb-NO"/>
              </w:rPr>
              <w:t xml:space="preserve"> (pkt. 1.4)</w:t>
            </w:r>
          </w:p>
          <w:p w14:paraId="36717E15" w14:textId="0FC711C8" w:rsidR="00CC10CC" w:rsidRPr="00DA0F8A" w:rsidRDefault="004874B5" w:rsidP="00DA0F8A">
            <w:pPr>
              <w:pStyle w:val="Listeavsnitt"/>
              <w:numPr>
                <w:ilvl w:val="0"/>
                <w:numId w:val="7"/>
              </w:numPr>
              <w:spacing w:after="0" w:line="252" w:lineRule="auto"/>
              <w:rPr>
                <w:sz w:val="18"/>
                <w:lang w:val="nb-NO"/>
              </w:rPr>
            </w:pPr>
            <w:r w:rsidRPr="00DA0F8A">
              <w:rPr>
                <w:sz w:val="18"/>
                <w:lang w:val="nb-NO"/>
              </w:rPr>
              <w:t>behovsstyring, livsløpskostnader</w:t>
            </w:r>
            <w:r w:rsidR="00271092">
              <w:rPr>
                <w:sz w:val="18"/>
                <w:lang w:val="nb-NO"/>
              </w:rPr>
              <w:t xml:space="preserve"> (</w:t>
            </w:r>
            <w:r w:rsidR="009D222F">
              <w:rPr>
                <w:sz w:val="18"/>
                <w:lang w:val="nb-NO"/>
              </w:rPr>
              <w:t>pkt. 1.8)</w:t>
            </w:r>
            <w:r w:rsidRPr="00DA0F8A">
              <w:rPr>
                <w:sz w:val="18"/>
                <w:lang w:val="nb-NO"/>
              </w:rPr>
              <w:t xml:space="preserve"> </w:t>
            </w:r>
          </w:p>
          <w:p w14:paraId="6EB731F3" w14:textId="411FFDF3" w:rsidR="00115CAB" w:rsidRPr="005F6CCA" w:rsidRDefault="004874B5" w:rsidP="00DA0F8A">
            <w:pPr>
              <w:pStyle w:val="Listeavsnitt"/>
              <w:numPr>
                <w:ilvl w:val="0"/>
                <w:numId w:val="7"/>
              </w:numPr>
              <w:spacing w:after="0" w:line="252" w:lineRule="auto"/>
              <w:rPr>
                <w:sz w:val="18"/>
                <w:lang w:val="nb-NO"/>
              </w:rPr>
            </w:pPr>
            <w:r w:rsidRPr="005F6CCA">
              <w:rPr>
                <w:sz w:val="18"/>
                <w:lang w:val="nb-NO"/>
              </w:rPr>
              <w:t xml:space="preserve">gjenbruk av </w:t>
            </w:r>
            <w:r w:rsidR="00A24E7D" w:rsidRPr="005F6CCA">
              <w:rPr>
                <w:sz w:val="18"/>
                <w:lang w:val="nb-NO"/>
              </w:rPr>
              <w:t xml:space="preserve">eksisterende </w:t>
            </w:r>
            <w:r w:rsidRPr="005F6CCA">
              <w:rPr>
                <w:sz w:val="18"/>
                <w:lang w:val="nb-NO"/>
              </w:rPr>
              <w:t xml:space="preserve">vifte, </w:t>
            </w:r>
            <w:r w:rsidR="009D222F" w:rsidRPr="005F6CCA">
              <w:rPr>
                <w:sz w:val="18"/>
                <w:lang w:val="nb-NO"/>
              </w:rPr>
              <w:t>(</w:t>
            </w:r>
            <w:r w:rsidR="002D2954" w:rsidRPr="005F6CCA">
              <w:rPr>
                <w:sz w:val="18"/>
                <w:lang w:val="nb-NO"/>
              </w:rPr>
              <w:t xml:space="preserve">pkt. </w:t>
            </w:r>
            <w:r w:rsidR="000871CE" w:rsidRPr="005F6CCA">
              <w:rPr>
                <w:sz w:val="18"/>
                <w:lang w:val="nb-NO"/>
              </w:rPr>
              <w:t>3.6)</w:t>
            </w:r>
          </w:p>
          <w:p w14:paraId="09942209" w14:textId="77777777" w:rsidR="00B86235" w:rsidRPr="005F6CCA" w:rsidRDefault="004874B5" w:rsidP="00DA0F8A">
            <w:pPr>
              <w:pStyle w:val="Listeavsnitt"/>
              <w:numPr>
                <w:ilvl w:val="0"/>
                <w:numId w:val="7"/>
              </w:numPr>
              <w:spacing w:after="0" w:line="252" w:lineRule="auto"/>
              <w:rPr>
                <w:lang w:val="nb-NO"/>
              </w:rPr>
            </w:pPr>
            <w:r w:rsidRPr="005F6CCA">
              <w:rPr>
                <w:sz w:val="18"/>
                <w:lang w:val="nb-NO"/>
              </w:rPr>
              <w:t>avfallshåndtering og tiltak for å redusere miljøbelastning under gjennomføring.</w:t>
            </w:r>
          </w:p>
          <w:p w14:paraId="764BCE49" w14:textId="287D6D9E" w:rsidR="00335552" w:rsidRPr="00335552" w:rsidRDefault="00335552" w:rsidP="00335552">
            <w:pPr>
              <w:spacing w:after="0" w:line="252" w:lineRule="auto"/>
              <w:ind w:left="360"/>
              <w:rPr>
                <w:lang w:val="nb-NO"/>
              </w:rPr>
            </w:pPr>
            <w:r w:rsidRPr="005F6CCA">
              <w:rPr>
                <w:lang w:val="nb-NO"/>
              </w:rPr>
              <w:t xml:space="preserve">(listen er i prioritert </w:t>
            </w:r>
            <w:r w:rsidR="00C1046C" w:rsidRPr="005F6CCA">
              <w:rPr>
                <w:lang w:val="nb-NO"/>
              </w:rPr>
              <w:t>etter viktighet)</w:t>
            </w:r>
          </w:p>
        </w:tc>
      </w:tr>
    </w:tbl>
    <w:p w14:paraId="6026675C" w14:textId="77777777" w:rsidR="00B86235" w:rsidRPr="00043899" w:rsidRDefault="004874B5">
      <w:pPr>
        <w:rPr>
          <w:lang w:val="nb-NO"/>
        </w:rPr>
      </w:pPr>
      <w:r w:rsidRPr="00043899">
        <w:rPr>
          <w:lang w:val="nb-NO"/>
        </w:rPr>
        <w:t>Pris evalueres normalt etter relativ modell der laveste pris gis høyest poeng. Kvalitative kriterier evalueres skjønnsmessig på grunnlag av etterspurt dokumentasjon.</w:t>
      </w:r>
    </w:p>
    <w:p w14:paraId="2AC0774C" w14:textId="77777777" w:rsidR="00B86235" w:rsidRPr="00043899" w:rsidRDefault="004874B5">
      <w:pPr>
        <w:pStyle w:val="Overskrift2"/>
        <w:spacing w:after="80"/>
        <w:rPr>
          <w:lang w:val="nb-NO"/>
        </w:rPr>
      </w:pPr>
      <w:r w:rsidRPr="00043899">
        <w:rPr>
          <w:lang w:val="nb-NO"/>
        </w:rPr>
        <w:t>7. Vedlegg til konkurransegrunnlaget</w:t>
      </w:r>
    </w:p>
    <w:p w14:paraId="768A8B4B" w14:textId="77777777" w:rsidR="00B86235" w:rsidRDefault="004874B5">
      <w:pPr>
        <w:pStyle w:val="Punktliste"/>
      </w:pPr>
      <w:r>
        <w:t xml:space="preserve">Vedlegg 1 – </w:t>
      </w:r>
      <w:proofErr w:type="spellStart"/>
      <w:r>
        <w:t>Teknisk</w:t>
      </w:r>
      <w:proofErr w:type="spellEnd"/>
      <w:r>
        <w:t xml:space="preserve"> </w:t>
      </w:r>
      <w:proofErr w:type="spellStart"/>
      <w:r>
        <w:t>kravspesifikasjon</w:t>
      </w:r>
      <w:proofErr w:type="spellEnd"/>
      <w:r>
        <w:t xml:space="preserve"> og </w:t>
      </w:r>
      <w:proofErr w:type="spellStart"/>
      <w:r>
        <w:t>kravmatrise</w:t>
      </w:r>
      <w:proofErr w:type="spellEnd"/>
    </w:p>
    <w:p w14:paraId="5912AB3E" w14:textId="77777777" w:rsidR="00B86235" w:rsidRDefault="004874B5">
      <w:pPr>
        <w:pStyle w:val="Punktliste"/>
      </w:pPr>
      <w:r>
        <w:t xml:space="preserve">Vedlegg 2 – </w:t>
      </w:r>
      <w:proofErr w:type="spellStart"/>
      <w:r>
        <w:t>Prisskjema</w:t>
      </w:r>
      <w:proofErr w:type="spellEnd"/>
    </w:p>
    <w:p w14:paraId="371F7E4F" w14:textId="77777777" w:rsidR="00B86235" w:rsidRDefault="004874B5">
      <w:pPr>
        <w:pStyle w:val="Punktliste"/>
      </w:pPr>
      <w:r>
        <w:t xml:space="preserve">Vedlegg 3 – </w:t>
      </w:r>
      <w:proofErr w:type="spellStart"/>
      <w:r>
        <w:t>Tilbudsbrev</w:t>
      </w:r>
      <w:proofErr w:type="spellEnd"/>
    </w:p>
    <w:p w14:paraId="6E58E579" w14:textId="77777777" w:rsidR="00B86235" w:rsidRDefault="004874B5">
      <w:pPr>
        <w:pStyle w:val="Punktliste"/>
      </w:pPr>
      <w:r>
        <w:t xml:space="preserve">Vedlegg 4 – </w:t>
      </w:r>
      <w:proofErr w:type="spellStart"/>
      <w:r>
        <w:t>Sjekkliste</w:t>
      </w:r>
      <w:proofErr w:type="spellEnd"/>
      <w:r>
        <w:t xml:space="preserve"> for </w:t>
      </w:r>
      <w:proofErr w:type="spellStart"/>
      <w:r>
        <w:t>tilbud</w:t>
      </w:r>
      <w:proofErr w:type="spellEnd"/>
    </w:p>
    <w:p w14:paraId="2231825B" w14:textId="55FD7EBC" w:rsidR="00B86235" w:rsidRDefault="004874B5">
      <w:pPr>
        <w:pStyle w:val="Punktliste"/>
        <w:rPr>
          <w:lang w:val="nb-NO"/>
        </w:rPr>
      </w:pPr>
      <w:r w:rsidRPr="00043899">
        <w:rPr>
          <w:lang w:val="nb-NO"/>
        </w:rPr>
        <w:t xml:space="preserve">Vedlegg 5 – Bilder av eksisterende aggregat og teknisk rom </w:t>
      </w:r>
    </w:p>
    <w:p w14:paraId="04A9781C" w14:textId="77777777" w:rsidR="00B86235" w:rsidRPr="00322EBE" w:rsidRDefault="004874B5">
      <w:pPr>
        <w:pStyle w:val="Punktliste"/>
        <w:rPr>
          <w:color w:val="212121"/>
          <w:lang w:val="nb-NO"/>
        </w:rPr>
      </w:pPr>
      <w:r w:rsidRPr="00322EBE">
        <w:rPr>
          <w:color w:val="212121"/>
          <w:lang w:val="nb-NO"/>
        </w:rPr>
        <w:t>Vedlegg 6 – FDV/datablad for eksisterende kammervifte MXPC56RP-C5000A - 3~230V</w:t>
      </w:r>
    </w:p>
    <w:p w14:paraId="7900E6BF" w14:textId="048629C9" w:rsidR="00322EBE" w:rsidRPr="00043899" w:rsidRDefault="00322EBE" w:rsidP="00322EBE">
      <w:pPr>
        <w:pStyle w:val="Punktliste"/>
        <w:rPr>
          <w:lang w:val="nb-NO"/>
        </w:rPr>
      </w:pPr>
      <w:r>
        <w:rPr>
          <w:lang w:val="nb-NO"/>
        </w:rPr>
        <w:t xml:space="preserve">Vedlegg </w:t>
      </w:r>
      <w:r>
        <w:rPr>
          <w:lang w:val="nb-NO"/>
        </w:rPr>
        <w:t>7</w:t>
      </w:r>
      <w:r>
        <w:rPr>
          <w:lang w:val="nb-NO"/>
        </w:rPr>
        <w:t xml:space="preserve"> </w:t>
      </w:r>
      <w:r w:rsidR="002A3B96">
        <w:rPr>
          <w:lang w:val="nb-NO"/>
        </w:rPr>
        <w:t>–</w:t>
      </w:r>
      <w:r>
        <w:rPr>
          <w:lang w:val="nb-NO"/>
        </w:rPr>
        <w:t xml:space="preserve"> Seriøsitetsbestemmelser</w:t>
      </w:r>
      <w:r w:rsidR="002A3B96">
        <w:rPr>
          <w:lang w:val="nb-NO"/>
        </w:rPr>
        <w:t xml:space="preserve"> bygg- og anlegg</w:t>
      </w:r>
    </w:p>
    <w:p w14:paraId="1EB465B2" w14:textId="77777777" w:rsidR="007673DC" w:rsidRPr="00946D65" w:rsidRDefault="007673DC" w:rsidP="00322EBE">
      <w:pPr>
        <w:pStyle w:val="Punktliste"/>
        <w:numPr>
          <w:ilvl w:val="0"/>
          <w:numId w:val="0"/>
        </w:numPr>
        <w:ind w:left="360"/>
        <w:rPr>
          <w:color w:val="FF0000"/>
          <w:lang w:val="nb-NO"/>
        </w:rPr>
      </w:pPr>
    </w:p>
    <w:p w14:paraId="5E92784A" w14:textId="545C1108" w:rsidR="005959E9" w:rsidRPr="00946D65" w:rsidRDefault="005959E9" w:rsidP="005F6CCA">
      <w:pPr>
        <w:pStyle w:val="Punktliste"/>
        <w:numPr>
          <w:ilvl w:val="0"/>
          <w:numId w:val="0"/>
        </w:numPr>
        <w:rPr>
          <w:highlight w:val="yellow"/>
          <w:lang w:val="nb-NO"/>
        </w:rPr>
      </w:pPr>
    </w:p>
    <w:p w14:paraId="2ABF9039" w14:textId="77777777" w:rsidR="005647C8" w:rsidRDefault="005647C8">
      <w:pPr>
        <w:spacing w:after="200"/>
        <w:rPr>
          <w:rFonts w:asciiTheme="majorHAnsi" w:eastAsiaTheme="majorEastAsia" w:hAnsiTheme="majorHAnsi" w:cstheme="majorBidi"/>
          <w:b/>
          <w:bCs/>
          <w:color w:val="1F4E79"/>
          <w:sz w:val="32"/>
          <w:szCs w:val="28"/>
          <w:lang w:val="nb-NO"/>
        </w:rPr>
      </w:pPr>
      <w:r>
        <w:rPr>
          <w:lang w:val="nb-NO"/>
        </w:rPr>
        <w:br w:type="page"/>
      </w:r>
    </w:p>
    <w:p w14:paraId="7B50A6B2" w14:textId="657DEB7A" w:rsidR="00B86235" w:rsidRPr="00043899" w:rsidRDefault="004874B5">
      <w:pPr>
        <w:pStyle w:val="Overskrift1"/>
        <w:spacing w:before="200" w:after="80"/>
        <w:rPr>
          <w:lang w:val="nb-NO"/>
        </w:rPr>
      </w:pPr>
      <w:r w:rsidRPr="00043899">
        <w:rPr>
          <w:lang w:val="nb-NO"/>
        </w:rPr>
        <w:lastRenderedPageBreak/>
        <w:t xml:space="preserve">DEL II – </w:t>
      </w:r>
      <w:proofErr w:type="spellStart"/>
      <w:r w:rsidRPr="00043899">
        <w:rPr>
          <w:lang w:val="nb-NO"/>
        </w:rPr>
        <w:t>Kontraktsgrunnlag</w:t>
      </w:r>
      <w:proofErr w:type="spellEnd"/>
    </w:p>
    <w:p w14:paraId="3371AB6F" w14:textId="77777777" w:rsidR="00B86235" w:rsidRPr="00043899" w:rsidRDefault="004874B5">
      <w:pPr>
        <w:pStyle w:val="Overskrift2"/>
        <w:spacing w:after="80"/>
        <w:rPr>
          <w:lang w:val="nb-NO"/>
        </w:rPr>
      </w:pPr>
      <w:r w:rsidRPr="00043899">
        <w:rPr>
          <w:lang w:val="nb-NO"/>
        </w:rPr>
        <w:t>A. Generell del</w:t>
      </w:r>
    </w:p>
    <w:p w14:paraId="64E3F762" w14:textId="77777777" w:rsidR="00B86235" w:rsidRPr="00043899" w:rsidRDefault="004874B5">
      <w:pPr>
        <w:pStyle w:val="Overskrift3"/>
        <w:spacing w:after="80"/>
        <w:rPr>
          <w:lang w:val="nb-NO"/>
        </w:rPr>
      </w:pPr>
      <w:r w:rsidRPr="00043899">
        <w:rPr>
          <w:lang w:val="nb-NO"/>
        </w:rPr>
        <w:t>A.1 Innledning</w:t>
      </w:r>
    </w:p>
    <w:p w14:paraId="4D9B512C" w14:textId="2BE9F434" w:rsidR="00B86235" w:rsidRPr="00043899" w:rsidRDefault="004874B5">
      <w:pPr>
        <w:rPr>
          <w:lang w:val="nb-NO"/>
        </w:rPr>
      </w:pPr>
      <w:r w:rsidRPr="00043899">
        <w:rPr>
          <w:lang w:val="nb-NO"/>
        </w:rPr>
        <w:t>Kontrakten omfatter komplett prosjektering, levering, montering, idriftsettelse og dokumentasjon av nytt ventilasjonsaggregat ved</w:t>
      </w:r>
      <w:r w:rsidR="00391132">
        <w:rPr>
          <w:lang w:val="nb-NO"/>
        </w:rPr>
        <w:t xml:space="preserve"> Løken Barneskole</w:t>
      </w:r>
      <w:r w:rsidRPr="00043899">
        <w:rPr>
          <w:lang w:val="nb-NO"/>
        </w:rPr>
        <w:t>. Leveransen skal være komplett og funksjonsdyktig ved overtakelse.</w:t>
      </w:r>
    </w:p>
    <w:p w14:paraId="3AFD376D" w14:textId="77777777" w:rsidR="00B86235" w:rsidRPr="00043899" w:rsidRDefault="004874B5">
      <w:pPr>
        <w:pStyle w:val="Overskrift3"/>
        <w:spacing w:after="80"/>
        <w:rPr>
          <w:lang w:val="nb-NO"/>
        </w:rPr>
      </w:pPr>
      <w:r w:rsidRPr="00043899">
        <w:rPr>
          <w:lang w:val="nb-NO"/>
        </w:rPr>
        <w:t>A.2 Organisasjon og entreprisemodell</w:t>
      </w:r>
    </w:p>
    <w:tbl>
      <w:tblPr>
        <w:tblStyle w:val="TableNormal"/>
        <w:tblW w:w="0" w:type="auto"/>
        <w:jc w:val="center"/>
        <w:tblLook w:val="04A0" w:firstRow="1" w:lastRow="0" w:firstColumn="1" w:lastColumn="0" w:noHBand="0" w:noVBand="1"/>
      </w:tblPr>
      <w:tblGrid>
        <w:gridCol w:w="2835"/>
        <w:gridCol w:w="6236"/>
      </w:tblGrid>
      <w:tr w:rsidR="00B86235" w14:paraId="7CB2E608"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761A2539" w14:textId="77777777" w:rsidR="00B86235" w:rsidRDefault="004874B5">
            <w:pPr>
              <w:spacing w:after="0" w:line="252" w:lineRule="auto"/>
            </w:pPr>
            <w:proofErr w:type="spellStart"/>
            <w:r>
              <w:rPr>
                <w:b/>
                <w:sz w:val="18"/>
              </w:rPr>
              <w:t>Byggherre</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9E50780" w14:textId="77777777" w:rsidR="00B86235" w:rsidRDefault="004874B5">
            <w:pPr>
              <w:spacing w:after="0" w:line="252" w:lineRule="auto"/>
            </w:pPr>
            <w:r>
              <w:rPr>
                <w:sz w:val="18"/>
              </w:rPr>
              <w:t>Aurskog-Høland kommune</w:t>
            </w:r>
          </w:p>
        </w:tc>
      </w:tr>
      <w:tr w:rsidR="00B86235" w14:paraId="6952748A"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289A69B8" w14:textId="77777777" w:rsidR="00B86235" w:rsidRDefault="004874B5">
            <w:pPr>
              <w:spacing w:after="0" w:line="252" w:lineRule="auto"/>
            </w:pPr>
            <w:proofErr w:type="spellStart"/>
            <w:r>
              <w:rPr>
                <w:b/>
                <w:sz w:val="18"/>
              </w:rPr>
              <w:t>Entreprenør</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8223AAD" w14:textId="77777777" w:rsidR="00B86235" w:rsidRDefault="004874B5">
            <w:pPr>
              <w:spacing w:after="0" w:line="252" w:lineRule="auto"/>
            </w:pPr>
            <w:proofErr w:type="spellStart"/>
            <w:r>
              <w:rPr>
                <w:sz w:val="18"/>
              </w:rPr>
              <w:t>Valgt</w:t>
            </w:r>
            <w:proofErr w:type="spellEnd"/>
            <w:r>
              <w:rPr>
                <w:sz w:val="18"/>
              </w:rPr>
              <w:t xml:space="preserve"> </w:t>
            </w:r>
            <w:proofErr w:type="spellStart"/>
            <w:r>
              <w:rPr>
                <w:sz w:val="18"/>
              </w:rPr>
              <w:t>leverandør</w:t>
            </w:r>
            <w:proofErr w:type="spellEnd"/>
            <w:r>
              <w:rPr>
                <w:sz w:val="18"/>
              </w:rPr>
              <w:t>/</w:t>
            </w:r>
            <w:proofErr w:type="spellStart"/>
            <w:r>
              <w:rPr>
                <w:sz w:val="18"/>
              </w:rPr>
              <w:t>totalentreprenør</w:t>
            </w:r>
            <w:proofErr w:type="spellEnd"/>
          </w:p>
        </w:tc>
      </w:tr>
      <w:tr w:rsidR="00B86235" w14:paraId="48904435"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35C678FF" w14:textId="77777777" w:rsidR="00B86235" w:rsidRDefault="004874B5">
            <w:pPr>
              <w:spacing w:after="0" w:line="252" w:lineRule="auto"/>
            </w:pPr>
            <w:proofErr w:type="spellStart"/>
            <w:r>
              <w:rPr>
                <w:b/>
                <w:sz w:val="18"/>
              </w:rPr>
              <w:t>Entrepriseform</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247FA57" w14:textId="77777777" w:rsidR="00B86235" w:rsidRDefault="004874B5">
            <w:pPr>
              <w:spacing w:after="0" w:line="252" w:lineRule="auto"/>
            </w:pPr>
            <w:proofErr w:type="spellStart"/>
            <w:r>
              <w:rPr>
                <w:sz w:val="18"/>
              </w:rPr>
              <w:t>Totalentreprise</w:t>
            </w:r>
            <w:proofErr w:type="spellEnd"/>
          </w:p>
        </w:tc>
      </w:tr>
      <w:tr w:rsidR="00B86235" w:rsidRPr="00A84BCA" w14:paraId="481928B1"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0020ABD6" w14:textId="77777777" w:rsidR="00B86235" w:rsidRDefault="004874B5">
            <w:pPr>
              <w:spacing w:after="0" w:line="252" w:lineRule="auto"/>
            </w:pPr>
            <w:proofErr w:type="spellStart"/>
            <w:r>
              <w:rPr>
                <w:b/>
                <w:sz w:val="18"/>
              </w:rPr>
              <w:t>Kontraktsstandard</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8EE3839" w14:textId="77777777" w:rsidR="00B86235" w:rsidRPr="00043899" w:rsidRDefault="004874B5">
            <w:pPr>
              <w:spacing w:after="0" w:line="252" w:lineRule="auto"/>
              <w:rPr>
                <w:lang w:val="nb-NO"/>
              </w:rPr>
            </w:pPr>
            <w:r w:rsidRPr="00043899">
              <w:rPr>
                <w:sz w:val="18"/>
                <w:lang w:val="nb-NO"/>
              </w:rPr>
              <w:t xml:space="preserve">NS 8407 Alminnelige kontraktsbestemmelser for totalentrepriser. Alternativ </w:t>
            </w:r>
            <w:proofErr w:type="spellStart"/>
            <w:r w:rsidRPr="00043899">
              <w:rPr>
                <w:sz w:val="18"/>
                <w:lang w:val="nb-NO"/>
              </w:rPr>
              <w:t>kontraktsstandard</w:t>
            </w:r>
            <w:proofErr w:type="spellEnd"/>
            <w:r w:rsidRPr="00043899">
              <w:rPr>
                <w:sz w:val="18"/>
                <w:lang w:val="nb-NO"/>
              </w:rPr>
              <w:t xml:space="preserve"> kan fastsettes av oppdragsgiver før publisering.</w:t>
            </w:r>
          </w:p>
        </w:tc>
      </w:tr>
    </w:tbl>
    <w:p w14:paraId="0D0B940D" w14:textId="77777777" w:rsidR="00B86235" w:rsidRPr="00043899" w:rsidRDefault="00B86235">
      <w:pPr>
        <w:rPr>
          <w:lang w:val="nb-NO"/>
        </w:rPr>
      </w:pPr>
    </w:p>
    <w:p w14:paraId="296D7A3F" w14:textId="77777777" w:rsidR="00B86235" w:rsidRDefault="004874B5">
      <w:pPr>
        <w:pStyle w:val="Overskrift2"/>
        <w:spacing w:after="80"/>
      </w:pPr>
      <w:r>
        <w:t>B. Kontraktsbestemmelser</w:t>
      </w:r>
    </w:p>
    <w:p w14:paraId="3508E327" w14:textId="77777777" w:rsidR="00B86235" w:rsidRDefault="004874B5">
      <w:pPr>
        <w:pStyle w:val="Punktliste"/>
        <w:rPr>
          <w:lang w:val="nb-NO"/>
        </w:rPr>
      </w:pPr>
      <w:r w:rsidRPr="00043899">
        <w:rPr>
          <w:lang w:val="nb-NO"/>
        </w:rPr>
        <w:t>Kontrakten reguleres av NS 8407 med de presiseringer som følger av konkurransegrunnlaget og kontraktsdokumentene.</w:t>
      </w:r>
    </w:p>
    <w:p w14:paraId="343C183B" w14:textId="61E133AB" w:rsidR="00577E33" w:rsidRPr="00510438" w:rsidRDefault="00577E33" w:rsidP="00577E33">
      <w:pPr>
        <w:pStyle w:val="Punktliste"/>
        <w:rPr>
          <w:lang w:val="nb-NO" w:eastAsia="nb-NO"/>
        </w:rPr>
      </w:pPr>
      <w:r w:rsidRPr="00510438">
        <w:rPr>
          <w:lang w:val="nb-NO" w:eastAsia="nb-NO"/>
        </w:rPr>
        <w:t>Kommunens seriøsitetsbestemmelser for bygg- og anleggskontrakter, vedlagt, gjelder som en del av kontrakten og går foran motstridende bestemmelser i NS 8407.</w:t>
      </w:r>
    </w:p>
    <w:p w14:paraId="703B2172" w14:textId="77777777" w:rsidR="00B86235" w:rsidRPr="00043899" w:rsidRDefault="004874B5">
      <w:pPr>
        <w:pStyle w:val="Punktliste"/>
        <w:rPr>
          <w:lang w:val="nb-NO"/>
        </w:rPr>
      </w:pPr>
      <w:r w:rsidRPr="00043899">
        <w:rPr>
          <w:lang w:val="nb-NO"/>
        </w:rPr>
        <w:t>Bindende avtale er ikke inngått før kontrakten er signert av begge parter.</w:t>
      </w:r>
    </w:p>
    <w:p w14:paraId="6DC865F8" w14:textId="77777777" w:rsidR="00B86235" w:rsidRPr="00043899" w:rsidRDefault="004874B5">
      <w:pPr>
        <w:pStyle w:val="Punktliste"/>
        <w:rPr>
          <w:lang w:val="nb-NO"/>
        </w:rPr>
      </w:pPr>
      <w:r w:rsidRPr="00043899">
        <w:rPr>
          <w:lang w:val="nb-NO"/>
        </w:rPr>
        <w:t>Leverandøren er ansvarlig for at leveransen oppfyller gjeldende lover, forskrifter, relevante standarder og myndighetskrav.</w:t>
      </w:r>
    </w:p>
    <w:p w14:paraId="5A286021" w14:textId="77777777" w:rsidR="00B86235" w:rsidRPr="00043899" w:rsidRDefault="004874B5">
      <w:pPr>
        <w:pStyle w:val="Punktliste"/>
        <w:rPr>
          <w:lang w:val="nb-NO"/>
        </w:rPr>
      </w:pPr>
      <w:r w:rsidRPr="00043899">
        <w:rPr>
          <w:lang w:val="nb-NO"/>
        </w:rPr>
        <w:t>Leverandøren skal koordinere egne underleverandører og er ansvarlig for deres arbeid som for eget arbeid.</w:t>
      </w:r>
    </w:p>
    <w:p w14:paraId="7010802B" w14:textId="77777777" w:rsidR="00B86235" w:rsidRPr="00043899" w:rsidRDefault="004874B5">
      <w:pPr>
        <w:pStyle w:val="Punktliste"/>
        <w:rPr>
          <w:lang w:val="nb-NO"/>
        </w:rPr>
      </w:pPr>
      <w:r w:rsidRPr="00043899">
        <w:rPr>
          <w:lang w:val="nb-NO"/>
        </w:rPr>
        <w:t>Alle priser skal være faste med mindre annet er uttrykkelig avtalt.</w:t>
      </w:r>
    </w:p>
    <w:p w14:paraId="0FF8D453" w14:textId="77777777" w:rsidR="00B86235" w:rsidRDefault="004874B5">
      <w:pPr>
        <w:pStyle w:val="Overskrift2"/>
        <w:spacing w:after="80"/>
      </w:pPr>
      <w:r>
        <w:t xml:space="preserve">C. </w:t>
      </w:r>
      <w:proofErr w:type="spellStart"/>
      <w:r>
        <w:t>Tekniske</w:t>
      </w:r>
      <w:proofErr w:type="spellEnd"/>
      <w:r>
        <w:t xml:space="preserve"> </w:t>
      </w:r>
      <w:proofErr w:type="spellStart"/>
      <w:r>
        <w:t>rammebetingelser</w:t>
      </w:r>
      <w:proofErr w:type="spellEnd"/>
    </w:p>
    <w:p w14:paraId="4537FE35" w14:textId="77777777" w:rsidR="00B86235" w:rsidRPr="00043899" w:rsidRDefault="004874B5">
      <w:pPr>
        <w:pStyle w:val="Punktliste"/>
        <w:rPr>
          <w:lang w:val="nb-NO"/>
        </w:rPr>
      </w:pPr>
      <w:r w:rsidRPr="00043899">
        <w:rPr>
          <w:lang w:val="nb-NO"/>
        </w:rPr>
        <w:t>Eksisterende teknisk rom og kanalnett skal benyttes så langt dette er teknisk forsvarlig.</w:t>
      </w:r>
    </w:p>
    <w:p w14:paraId="174CC028" w14:textId="77777777" w:rsidR="00B86235" w:rsidRPr="00043899" w:rsidRDefault="004874B5">
      <w:pPr>
        <w:pStyle w:val="Punktliste"/>
        <w:rPr>
          <w:lang w:val="nb-NO"/>
        </w:rPr>
      </w:pPr>
      <w:r w:rsidRPr="00043899">
        <w:rPr>
          <w:lang w:val="nb-NO"/>
        </w:rPr>
        <w:t>Leverandøren skal verifisere mål og tilkoblingspunkter på befaring før tilbud inngis.</w:t>
      </w:r>
    </w:p>
    <w:p w14:paraId="6507EE45" w14:textId="77777777" w:rsidR="00B86235" w:rsidRPr="00043899" w:rsidRDefault="004874B5">
      <w:pPr>
        <w:pStyle w:val="Punktliste"/>
        <w:rPr>
          <w:lang w:val="nb-NO"/>
        </w:rPr>
      </w:pPr>
      <w:r w:rsidRPr="00043899">
        <w:rPr>
          <w:lang w:val="nb-NO"/>
        </w:rPr>
        <w:t>Tilgang, inntransport og eventuell demontering i seksjoner skal beskrives i tilbudet.</w:t>
      </w:r>
    </w:p>
    <w:p w14:paraId="2A61D086" w14:textId="77777777" w:rsidR="00B86235" w:rsidRPr="00043899" w:rsidRDefault="004874B5">
      <w:pPr>
        <w:pStyle w:val="Punktliste"/>
        <w:rPr>
          <w:lang w:val="nb-NO"/>
        </w:rPr>
      </w:pPr>
      <w:r w:rsidRPr="00043899">
        <w:rPr>
          <w:lang w:val="nb-NO"/>
        </w:rPr>
        <w:t>Tekniske løsninger skal tilpasses skolebygg i drift og planlegges slik at driftsavbrudd begrenses.</w:t>
      </w:r>
    </w:p>
    <w:p w14:paraId="52B1C108" w14:textId="77777777" w:rsidR="00B86235" w:rsidRPr="00043899" w:rsidRDefault="004874B5">
      <w:pPr>
        <w:pStyle w:val="Punktliste"/>
        <w:rPr>
          <w:lang w:val="nb-NO"/>
        </w:rPr>
      </w:pPr>
      <w:r w:rsidRPr="00043899">
        <w:rPr>
          <w:lang w:val="nb-NO"/>
        </w:rPr>
        <w:t>Arbeid som kan påvirke undervisning, sikkerhet eller inneklima skal koordineres med oppdragsgiver.</w:t>
      </w:r>
    </w:p>
    <w:p w14:paraId="7F411125" w14:textId="77777777" w:rsidR="00B86235" w:rsidRPr="00043899" w:rsidRDefault="004874B5">
      <w:pPr>
        <w:pStyle w:val="Overskrift2"/>
        <w:spacing w:after="80"/>
        <w:rPr>
          <w:lang w:val="nb-NO"/>
        </w:rPr>
      </w:pPr>
      <w:r w:rsidRPr="00043899">
        <w:rPr>
          <w:lang w:val="nb-NO"/>
        </w:rPr>
        <w:t>D. Krav til bygge-/montasjeprosessen</w:t>
      </w:r>
    </w:p>
    <w:p w14:paraId="03BAF91F" w14:textId="77777777" w:rsidR="00B86235" w:rsidRPr="00043899" w:rsidRDefault="004874B5">
      <w:pPr>
        <w:pStyle w:val="Overskrift3"/>
        <w:spacing w:after="80"/>
        <w:rPr>
          <w:lang w:val="nb-NO"/>
        </w:rPr>
      </w:pPr>
      <w:r w:rsidRPr="00043899">
        <w:rPr>
          <w:lang w:val="nb-NO"/>
        </w:rPr>
        <w:t>D.1 Sikkerhet, helse og arbeidsmiljø</w:t>
      </w:r>
    </w:p>
    <w:p w14:paraId="1035D45E" w14:textId="7B11C9B6" w:rsidR="00A55C55" w:rsidRPr="00510438" w:rsidRDefault="00457489" w:rsidP="00457489">
      <w:pPr>
        <w:pStyle w:val="Punktliste"/>
        <w:rPr>
          <w:lang w:val="nb-NO" w:eastAsia="nb-NO"/>
        </w:rPr>
      </w:pPr>
      <w:r w:rsidRPr="00510438">
        <w:rPr>
          <w:lang w:val="nb-NO" w:eastAsia="nb-NO"/>
        </w:rPr>
        <w:t xml:space="preserve">Alle arbeidstakere som utfører arbeid på </w:t>
      </w:r>
      <w:proofErr w:type="gramStart"/>
      <w:r w:rsidRPr="00510438">
        <w:rPr>
          <w:lang w:val="nb-NO" w:eastAsia="nb-NO"/>
        </w:rPr>
        <w:t>kontrakten</w:t>
      </w:r>
      <w:proofErr w:type="gramEnd"/>
      <w:r w:rsidRPr="00510438">
        <w:rPr>
          <w:lang w:val="nb-NO" w:eastAsia="nb-NO"/>
        </w:rPr>
        <w:t xml:space="preserve"> skal bære gyldig HMS-kort utstedt av Arbeidstilsynet. Arbeidstakere uten gyldig HMS-kort kan bortvises fra arbeidsplassen. Kravet gjelder også underleverandører.</w:t>
      </w:r>
    </w:p>
    <w:p w14:paraId="594A13D3" w14:textId="6287D651" w:rsidR="00B86235" w:rsidRPr="00043899" w:rsidRDefault="004874B5">
      <w:pPr>
        <w:pStyle w:val="Punktliste"/>
        <w:rPr>
          <w:lang w:val="nb-NO"/>
        </w:rPr>
      </w:pPr>
      <w:r w:rsidRPr="00043899">
        <w:rPr>
          <w:lang w:val="nb-NO"/>
        </w:rPr>
        <w:t>Leverandøren skal utarbeide prosjektspesifikk risikovurdering og nødvendige SJA før oppstart.</w:t>
      </w:r>
    </w:p>
    <w:p w14:paraId="6964DAFC" w14:textId="77777777" w:rsidR="00B86235" w:rsidRPr="00043899" w:rsidRDefault="004874B5">
      <w:pPr>
        <w:pStyle w:val="Punktliste"/>
        <w:rPr>
          <w:lang w:val="nb-NO"/>
        </w:rPr>
      </w:pPr>
      <w:r w:rsidRPr="00043899">
        <w:rPr>
          <w:lang w:val="nb-NO"/>
        </w:rPr>
        <w:lastRenderedPageBreak/>
        <w:t>Arbeidsområdet skal avsperres og sikres mot uvedkommende, særlig med hensyn til barn og ansatte ved skolen.</w:t>
      </w:r>
    </w:p>
    <w:p w14:paraId="4BECC4BD" w14:textId="77777777" w:rsidR="00B86235" w:rsidRDefault="004874B5">
      <w:pPr>
        <w:pStyle w:val="Punktliste"/>
      </w:pPr>
      <w:r w:rsidRPr="00043899">
        <w:rPr>
          <w:lang w:val="nb-NO"/>
        </w:rPr>
        <w:t xml:space="preserve">Leveranser til skolens område skal koordineres med oppdragsgiver. </w:t>
      </w:r>
      <w:proofErr w:type="spellStart"/>
      <w:r>
        <w:t>Sjåfør</w:t>
      </w:r>
      <w:proofErr w:type="spellEnd"/>
      <w:r>
        <w:t xml:space="preserve"> </w:t>
      </w:r>
      <w:proofErr w:type="spellStart"/>
      <w:r>
        <w:t>eller</w:t>
      </w:r>
      <w:proofErr w:type="spellEnd"/>
      <w:r>
        <w:t xml:space="preserve"> </w:t>
      </w:r>
      <w:proofErr w:type="spellStart"/>
      <w:r>
        <w:t>transportør</w:t>
      </w:r>
      <w:proofErr w:type="spellEnd"/>
      <w:r>
        <w:t xml:space="preserve"> </w:t>
      </w:r>
      <w:proofErr w:type="spellStart"/>
      <w:r>
        <w:t>skal</w:t>
      </w:r>
      <w:proofErr w:type="spellEnd"/>
      <w:r>
        <w:t xml:space="preserve"> </w:t>
      </w:r>
      <w:proofErr w:type="spellStart"/>
      <w:r>
        <w:t>varsle</w:t>
      </w:r>
      <w:proofErr w:type="spellEnd"/>
      <w:r>
        <w:t xml:space="preserve"> </w:t>
      </w:r>
      <w:proofErr w:type="spellStart"/>
      <w:r>
        <w:t>avtalt</w:t>
      </w:r>
      <w:proofErr w:type="spellEnd"/>
      <w:r>
        <w:t xml:space="preserve"> </w:t>
      </w:r>
      <w:proofErr w:type="spellStart"/>
      <w:r>
        <w:t>kontaktperson</w:t>
      </w:r>
      <w:proofErr w:type="spellEnd"/>
      <w:r>
        <w:t xml:space="preserve"> </w:t>
      </w:r>
      <w:proofErr w:type="spellStart"/>
      <w:r>
        <w:t>før</w:t>
      </w:r>
      <w:proofErr w:type="spellEnd"/>
      <w:r>
        <w:t xml:space="preserve"> </w:t>
      </w:r>
      <w:proofErr w:type="spellStart"/>
      <w:r>
        <w:t>innkjøring</w:t>
      </w:r>
      <w:proofErr w:type="spellEnd"/>
      <w:r>
        <w:t>.</w:t>
      </w:r>
    </w:p>
    <w:p w14:paraId="1661AD15" w14:textId="77777777" w:rsidR="00B86235" w:rsidRPr="00043899" w:rsidRDefault="004874B5">
      <w:pPr>
        <w:pStyle w:val="Punktliste"/>
        <w:rPr>
          <w:lang w:val="nb-NO"/>
        </w:rPr>
      </w:pPr>
      <w:r w:rsidRPr="00043899">
        <w:rPr>
          <w:lang w:val="nb-NO"/>
        </w:rPr>
        <w:t>Det skal holdes ryddig arbeidsområde, og avfall skal fjernes fortløpende.</w:t>
      </w:r>
    </w:p>
    <w:p w14:paraId="3029CC20" w14:textId="77777777" w:rsidR="00B86235" w:rsidRPr="00043899" w:rsidRDefault="004874B5">
      <w:pPr>
        <w:pStyle w:val="Punktliste"/>
        <w:rPr>
          <w:lang w:val="nb-NO"/>
        </w:rPr>
      </w:pPr>
      <w:r w:rsidRPr="00043899">
        <w:rPr>
          <w:lang w:val="nb-NO"/>
        </w:rPr>
        <w:t>Støyende, støvende eller driftskritiske arbeider skal avtales særskilt.</w:t>
      </w:r>
    </w:p>
    <w:p w14:paraId="5D5C17C6" w14:textId="77777777" w:rsidR="00B86235" w:rsidRDefault="004874B5">
      <w:pPr>
        <w:pStyle w:val="Overskrift3"/>
        <w:spacing w:after="80"/>
      </w:pPr>
      <w:r>
        <w:t xml:space="preserve">D.2 </w:t>
      </w:r>
      <w:proofErr w:type="spellStart"/>
      <w:r>
        <w:t>Kvalitetssikring</w:t>
      </w:r>
      <w:proofErr w:type="spellEnd"/>
    </w:p>
    <w:p w14:paraId="40AA0BDA" w14:textId="77777777" w:rsidR="00B86235" w:rsidRPr="00043899" w:rsidRDefault="004874B5">
      <w:pPr>
        <w:pStyle w:val="Punktliste"/>
        <w:rPr>
          <w:lang w:val="nb-NO"/>
        </w:rPr>
      </w:pPr>
      <w:r w:rsidRPr="00043899">
        <w:rPr>
          <w:lang w:val="nb-NO"/>
        </w:rPr>
        <w:t>Leverandøren skal utarbeide kontrollplan for leveransen.</w:t>
      </w:r>
    </w:p>
    <w:p w14:paraId="73231E78" w14:textId="77777777" w:rsidR="00B86235" w:rsidRPr="00043899" w:rsidRDefault="004874B5">
      <w:pPr>
        <w:pStyle w:val="Punktliste"/>
        <w:rPr>
          <w:lang w:val="nb-NO"/>
        </w:rPr>
      </w:pPr>
      <w:r w:rsidRPr="00043899">
        <w:rPr>
          <w:lang w:val="nb-NO"/>
        </w:rPr>
        <w:t>Avvik skal meldes skriftlig og lukkes før overtakelse.</w:t>
      </w:r>
    </w:p>
    <w:p w14:paraId="018EEF3B" w14:textId="77777777" w:rsidR="00B86235" w:rsidRPr="00043899" w:rsidRDefault="004874B5">
      <w:pPr>
        <w:pStyle w:val="Punktliste"/>
        <w:rPr>
          <w:lang w:val="nb-NO"/>
        </w:rPr>
      </w:pPr>
      <w:r w:rsidRPr="00043899">
        <w:rPr>
          <w:lang w:val="nb-NO"/>
        </w:rPr>
        <w:t>Kanaltilkoblinger skal kontrolleres for tetthet og korrekt utførelse.</w:t>
      </w:r>
    </w:p>
    <w:p w14:paraId="09E421FB" w14:textId="77777777" w:rsidR="00B86235" w:rsidRPr="00043899" w:rsidRDefault="004874B5">
      <w:pPr>
        <w:pStyle w:val="Punktliste"/>
        <w:rPr>
          <w:lang w:val="nb-NO"/>
        </w:rPr>
      </w:pPr>
      <w:r w:rsidRPr="00043899">
        <w:rPr>
          <w:lang w:val="nb-NO"/>
        </w:rPr>
        <w:t>Funksjonstest og innregulering skal dokumenteres i egne protokoller.</w:t>
      </w:r>
    </w:p>
    <w:p w14:paraId="51B9C49C" w14:textId="77777777" w:rsidR="00B86235" w:rsidRDefault="004874B5">
      <w:pPr>
        <w:pStyle w:val="Overskrift3"/>
        <w:spacing w:after="80"/>
      </w:pPr>
      <w:r>
        <w:t xml:space="preserve">D.3 </w:t>
      </w:r>
      <w:proofErr w:type="spellStart"/>
      <w:r>
        <w:t>Avfall</w:t>
      </w:r>
      <w:proofErr w:type="spellEnd"/>
      <w:r>
        <w:t xml:space="preserve"> og </w:t>
      </w:r>
      <w:proofErr w:type="spellStart"/>
      <w:r>
        <w:t>miljø</w:t>
      </w:r>
      <w:proofErr w:type="spellEnd"/>
    </w:p>
    <w:p w14:paraId="4D1C9150" w14:textId="77777777" w:rsidR="00B86235" w:rsidRPr="00043899" w:rsidRDefault="004874B5">
      <w:pPr>
        <w:pStyle w:val="Punktliste"/>
        <w:rPr>
          <w:lang w:val="nb-NO"/>
        </w:rPr>
      </w:pPr>
      <w:r w:rsidRPr="00043899">
        <w:rPr>
          <w:lang w:val="nb-NO"/>
        </w:rPr>
        <w:t>Demontert aggregat og avfall skal sorteres og leveres til godkjent mottak.</w:t>
      </w:r>
    </w:p>
    <w:p w14:paraId="4676B40A" w14:textId="77777777" w:rsidR="00B86235" w:rsidRPr="00043899" w:rsidRDefault="004874B5">
      <w:pPr>
        <w:pStyle w:val="Punktliste"/>
        <w:rPr>
          <w:lang w:val="nb-NO"/>
        </w:rPr>
      </w:pPr>
      <w:r w:rsidRPr="00043899">
        <w:rPr>
          <w:lang w:val="nb-NO"/>
        </w:rPr>
        <w:t>Komponenter som kan gjenbrukes skal vurderes før kassering.</w:t>
      </w:r>
    </w:p>
    <w:p w14:paraId="034F4617" w14:textId="77777777" w:rsidR="00B86235" w:rsidRPr="00043899" w:rsidRDefault="004874B5">
      <w:pPr>
        <w:pStyle w:val="Punktliste"/>
        <w:rPr>
          <w:lang w:val="nb-NO"/>
        </w:rPr>
      </w:pPr>
      <w:r w:rsidRPr="00043899">
        <w:rPr>
          <w:lang w:val="nb-NO"/>
        </w:rPr>
        <w:t>Leverandøren skal dokumentere avfallshåndtering og eventuelle fraksjoner ved prosjektslutt.</w:t>
      </w:r>
    </w:p>
    <w:p w14:paraId="336CABE3" w14:textId="77777777" w:rsidR="00B86235" w:rsidRDefault="004874B5">
      <w:pPr>
        <w:pStyle w:val="Overskrift2"/>
        <w:spacing w:after="80"/>
      </w:pPr>
      <w:r>
        <w:t xml:space="preserve">E. </w:t>
      </w:r>
      <w:proofErr w:type="spellStart"/>
      <w:r>
        <w:t>Frister</w:t>
      </w:r>
      <w:proofErr w:type="spellEnd"/>
      <w:r>
        <w:t xml:space="preserve">, </w:t>
      </w:r>
      <w:proofErr w:type="spellStart"/>
      <w:r>
        <w:t>ferdigstillelse</w:t>
      </w:r>
      <w:proofErr w:type="spellEnd"/>
      <w:r>
        <w:t xml:space="preserve"> og </w:t>
      </w:r>
      <w:proofErr w:type="spellStart"/>
      <w:r>
        <w:t>prøvedrift</w:t>
      </w:r>
      <w:proofErr w:type="spellEnd"/>
    </w:p>
    <w:p w14:paraId="2D2A53D8" w14:textId="77777777" w:rsidR="00B86235" w:rsidRPr="00043899" w:rsidRDefault="004874B5">
      <w:pPr>
        <w:pStyle w:val="Punktliste"/>
        <w:rPr>
          <w:lang w:val="nb-NO"/>
        </w:rPr>
      </w:pPr>
      <w:r w:rsidRPr="00043899">
        <w:rPr>
          <w:lang w:val="nb-NO"/>
        </w:rPr>
        <w:t>Leverandøren skal levere detaljert fremdriftsplan før oppstart.</w:t>
      </w:r>
    </w:p>
    <w:p w14:paraId="32137E45" w14:textId="77777777" w:rsidR="00B86235" w:rsidRPr="00043899" w:rsidRDefault="004874B5">
      <w:pPr>
        <w:pStyle w:val="Punktliste"/>
        <w:rPr>
          <w:lang w:val="nb-NO"/>
        </w:rPr>
      </w:pPr>
      <w:r w:rsidRPr="00043899">
        <w:rPr>
          <w:lang w:val="nb-NO"/>
        </w:rPr>
        <w:t>Planen skal vise demontering, inntransport, montasje, elektro/automasjon, idriftsettelse, innregulering og opplæring.</w:t>
      </w:r>
    </w:p>
    <w:p w14:paraId="43E80A7E" w14:textId="20E48B03" w:rsidR="00B86235" w:rsidRPr="00043899" w:rsidRDefault="004874B5">
      <w:pPr>
        <w:pStyle w:val="Punktliste"/>
        <w:rPr>
          <w:lang w:val="nb-NO"/>
        </w:rPr>
      </w:pPr>
      <w:r w:rsidRPr="00043899">
        <w:rPr>
          <w:lang w:val="nb-NO"/>
        </w:rPr>
        <w:t xml:space="preserve">Prøvedrift gjennomføres i </w:t>
      </w:r>
      <w:r w:rsidR="007D2A45">
        <w:rPr>
          <w:lang w:val="nb-NO"/>
        </w:rPr>
        <w:t>8</w:t>
      </w:r>
      <w:r w:rsidRPr="00043899">
        <w:rPr>
          <w:lang w:val="nb-NO"/>
        </w:rPr>
        <w:t xml:space="preserve"> uker etter godkjent funksjonstest</w:t>
      </w:r>
      <w:r w:rsidR="007D2A45">
        <w:rPr>
          <w:lang w:val="nb-NO"/>
        </w:rPr>
        <w:t>.</w:t>
      </w:r>
    </w:p>
    <w:p w14:paraId="5978E871" w14:textId="77777777" w:rsidR="00B86235" w:rsidRPr="00043899" w:rsidRDefault="004874B5">
      <w:pPr>
        <w:pStyle w:val="Punktliste"/>
        <w:rPr>
          <w:lang w:val="nb-NO"/>
        </w:rPr>
      </w:pPr>
      <w:r w:rsidRPr="00043899">
        <w:rPr>
          <w:lang w:val="nb-NO"/>
        </w:rPr>
        <w:t>Overtakelse skjer først når komplett dokumentasjon er levert og vesentlige mangler er lukket.</w:t>
      </w:r>
    </w:p>
    <w:p w14:paraId="72A91C26" w14:textId="77777777" w:rsidR="00B86235" w:rsidRDefault="004874B5">
      <w:pPr>
        <w:pStyle w:val="Overskrift2"/>
        <w:spacing w:after="80"/>
      </w:pPr>
      <w:r>
        <w:t xml:space="preserve">F. </w:t>
      </w:r>
      <w:proofErr w:type="spellStart"/>
      <w:r>
        <w:t>Vederlag</w:t>
      </w:r>
      <w:proofErr w:type="spellEnd"/>
      <w:r>
        <w:t xml:space="preserve"> og </w:t>
      </w:r>
      <w:proofErr w:type="spellStart"/>
      <w:r>
        <w:t>fakturering</w:t>
      </w:r>
      <w:proofErr w:type="spellEnd"/>
    </w:p>
    <w:p w14:paraId="31EFF6D2" w14:textId="77777777" w:rsidR="00B86235" w:rsidRPr="00043899" w:rsidRDefault="004874B5">
      <w:pPr>
        <w:pStyle w:val="Punktliste"/>
        <w:rPr>
          <w:lang w:val="nb-NO"/>
        </w:rPr>
      </w:pPr>
      <w:r w:rsidRPr="00043899">
        <w:rPr>
          <w:lang w:val="nb-NO"/>
        </w:rPr>
        <w:t>Tilbudet skal gis som fastpris ekskl. mva. og skal inkludere alle nødvendige ytelser for komplett leveranse.</w:t>
      </w:r>
    </w:p>
    <w:p w14:paraId="5049EF0B" w14:textId="29C1EDD7" w:rsidR="00B86235" w:rsidRPr="00043899" w:rsidRDefault="00D56064">
      <w:pPr>
        <w:pStyle w:val="Punktliste"/>
        <w:rPr>
          <w:lang w:val="nb-NO"/>
        </w:rPr>
      </w:pPr>
      <w:r>
        <w:rPr>
          <w:lang w:val="nb-NO"/>
        </w:rPr>
        <w:t>O</w:t>
      </w:r>
      <w:r w:rsidR="004874B5" w:rsidRPr="00043899">
        <w:rPr>
          <w:lang w:val="nb-NO"/>
        </w:rPr>
        <w:t>psjoner og timepriser skal prises separat</w:t>
      </w:r>
      <w:r w:rsidR="00410C10">
        <w:rPr>
          <w:lang w:val="nb-NO"/>
        </w:rPr>
        <w:t>.</w:t>
      </w:r>
    </w:p>
    <w:p w14:paraId="78A5323C" w14:textId="77777777" w:rsidR="00B86235" w:rsidRPr="00043899" w:rsidRDefault="004874B5">
      <w:pPr>
        <w:pStyle w:val="Punktliste"/>
        <w:rPr>
          <w:lang w:val="nb-NO"/>
        </w:rPr>
      </w:pPr>
      <w:r w:rsidRPr="00043899">
        <w:rPr>
          <w:lang w:val="nb-NO"/>
        </w:rPr>
        <w:t>Fakturering skjer etter avtalt betalingsplan og godkjent leveranse/milepæl.</w:t>
      </w:r>
    </w:p>
    <w:p w14:paraId="18102405" w14:textId="77777777" w:rsidR="00B86235" w:rsidRPr="00043899" w:rsidRDefault="004874B5">
      <w:pPr>
        <w:pStyle w:val="Punktliste"/>
        <w:rPr>
          <w:lang w:val="nb-NO"/>
        </w:rPr>
      </w:pPr>
      <w:r w:rsidRPr="00043899">
        <w:rPr>
          <w:lang w:val="nb-NO"/>
        </w:rPr>
        <w:t>Faktura skal være elektronisk og merkes med bestiller, prosjektnummer og bestillingsnummer der dette er oppgitt.</w:t>
      </w:r>
    </w:p>
    <w:p w14:paraId="737211E2" w14:textId="77777777" w:rsidR="005647C8" w:rsidRDefault="005647C8">
      <w:pPr>
        <w:spacing w:after="200"/>
        <w:rPr>
          <w:rFonts w:asciiTheme="majorHAnsi" w:eastAsiaTheme="majorEastAsia" w:hAnsiTheme="majorHAnsi" w:cstheme="majorBidi"/>
          <w:b/>
          <w:bCs/>
          <w:color w:val="1F4E79"/>
          <w:sz w:val="32"/>
          <w:szCs w:val="28"/>
          <w:lang w:val="nb-NO"/>
        </w:rPr>
      </w:pPr>
      <w:r>
        <w:rPr>
          <w:lang w:val="nb-NO"/>
        </w:rPr>
        <w:br w:type="page"/>
      </w:r>
    </w:p>
    <w:p w14:paraId="08BA8344" w14:textId="76674940" w:rsidR="00B86235" w:rsidRPr="00043899" w:rsidRDefault="004874B5">
      <w:pPr>
        <w:pStyle w:val="Overskrift1"/>
        <w:spacing w:before="200" w:after="80"/>
        <w:rPr>
          <w:lang w:val="nb-NO"/>
        </w:rPr>
      </w:pPr>
      <w:r w:rsidRPr="00043899">
        <w:rPr>
          <w:lang w:val="nb-NO"/>
        </w:rPr>
        <w:lastRenderedPageBreak/>
        <w:t>Vedlegg 1 – Teknisk kravspesifikasjon og kravmatrise</w:t>
      </w:r>
    </w:p>
    <w:p w14:paraId="475C6D85" w14:textId="77777777" w:rsidR="00B86235" w:rsidRPr="00043899" w:rsidRDefault="004874B5">
      <w:pPr>
        <w:pStyle w:val="Overskrift2"/>
        <w:spacing w:after="80"/>
        <w:rPr>
          <w:lang w:val="nb-NO"/>
        </w:rPr>
      </w:pPr>
      <w:r w:rsidRPr="00043899">
        <w:rPr>
          <w:lang w:val="nb-NO"/>
        </w:rPr>
        <w:t>1. Funksjonskrav</w:t>
      </w:r>
    </w:p>
    <w:p w14:paraId="0A1C674C" w14:textId="77777777" w:rsidR="00B86235" w:rsidRPr="00043899" w:rsidRDefault="004874B5">
      <w:pPr>
        <w:rPr>
          <w:lang w:val="nb-NO"/>
        </w:rPr>
      </w:pPr>
      <w:r w:rsidRPr="00043899">
        <w:rPr>
          <w:lang w:val="nb-NO"/>
        </w:rPr>
        <w:t>Leveransen skal gi et driftssikkert ventilasjonsanlegg som tilfredsstiller gjeldende krav til luftkvalitet, inneklima, energi, brannsikkerhet, elektro og automatikk. Leveransen skal være tilpasset faktisk bruk av barneskolen og eksisterende tekniske rammer.</w:t>
      </w:r>
    </w:p>
    <w:p w14:paraId="19D205D5" w14:textId="77777777" w:rsidR="00B86235" w:rsidRPr="006624AB" w:rsidRDefault="004874B5">
      <w:pPr>
        <w:rPr>
          <w:lang w:val="nb-NO"/>
        </w:rPr>
      </w:pPr>
      <w:r w:rsidRPr="00043899">
        <w:rPr>
          <w:lang w:val="nb-NO"/>
        </w:rPr>
        <w:t xml:space="preserve">Tabellen under kan brukes direkte som kravmatrise i konkurransen. </w:t>
      </w:r>
      <w:r w:rsidRPr="006624AB">
        <w:rPr>
          <w:lang w:val="nb-NO"/>
        </w:rPr>
        <w:t>Leverandør skal fylle ut «Svar» og «Løsningsbeskrivelse».</w:t>
      </w:r>
    </w:p>
    <w:p w14:paraId="086C5F18" w14:textId="77777777" w:rsidR="005647C8" w:rsidRPr="00A26C61" w:rsidRDefault="005647C8" w:rsidP="00626B59">
      <w:pPr>
        <w:spacing w:after="0"/>
        <w:rPr>
          <w:rFonts w:ascii="Roboto Light" w:hAnsi="Roboto Light" w:cs="Open Sans"/>
          <w:b/>
          <w:sz w:val="20"/>
          <w:szCs w:val="20"/>
          <w:lang w:val="nb-NO"/>
        </w:rPr>
      </w:pPr>
    </w:p>
    <w:p w14:paraId="18D6CE0F" w14:textId="09503251" w:rsidR="00626B59" w:rsidRPr="00A26C61" w:rsidRDefault="00626B59" w:rsidP="00626B59">
      <w:pPr>
        <w:spacing w:after="0"/>
        <w:rPr>
          <w:rFonts w:ascii="Roboto Light" w:hAnsi="Roboto Light" w:cs="Open Sans"/>
          <w:b/>
          <w:sz w:val="20"/>
          <w:szCs w:val="20"/>
          <w:lang w:val="nb-NO"/>
        </w:rPr>
      </w:pPr>
      <w:r w:rsidRPr="00A26C61">
        <w:rPr>
          <w:rFonts w:ascii="Roboto Light" w:hAnsi="Roboto Light" w:cs="Open Sans"/>
          <w:b/>
          <w:sz w:val="20"/>
          <w:szCs w:val="20"/>
          <w:lang w:val="nb-NO"/>
        </w:rPr>
        <w:t>Kravtype:</w:t>
      </w:r>
    </w:p>
    <w:p w14:paraId="03ABCC3A" w14:textId="77777777" w:rsidR="00626B59" w:rsidRPr="00A26C61" w:rsidRDefault="00626B59" w:rsidP="00626B59">
      <w:pPr>
        <w:keepNext/>
        <w:spacing w:after="80" w:line="240" w:lineRule="auto"/>
        <w:outlineLvl w:val="0"/>
        <w:rPr>
          <w:rFonts w:ascii="Roboto Light" w:eastAsia="Times New Roman" w:hAnsi="Roboto Light" w:cs="Open Sans"/>
          <w:bCs/>
          <w:color w:val="000000"/>
          <w:kern w:val="28"/>
          <w:sz w:val="18"/>
          <w:szCs w:val="18"/>
          <w:lang w:val="nb-NO" w:eastAsia="nb-NO"/>
        </w:rPr>
      </w:pPr>
      <w:r w:rsidRPr="00A26C61">
        <w:rPr>
          <w:rFonts w:ascii="Roboto Light" w:eastAsia="Times New Roman" w:hAnsi="Roboto Light" w:cs="Open Sans"/>
          <w:b/>
          <w:color w:val="000000"/>
          <w:kern w:val="28"/>
          <w:sz w:val="18"/>
          <w:szCs w:val="18"/>
          <w:lang w:val="nb-NO" w:eastAsia="nb-NO"/>
        </w:rPr>
        <w:t>M = MÅ KRAV</w:t>
      </w:r>
      <w:r w:rsidRPr="00A26C61">
        <w:rPr>
          <w:rFonts w:ascii="Roboto Light" w:eastAsia="Times New Roman" w:hAnsi="Roboto Light" w:cs="Open Sans"/>
          <w:bCs/>
          <w:color w:val="000000"/>
          <w:kern w:val="28"/>
          <w:sz w:val="18"/>
          <w:szCs w:val="18"/>
          <w:lang w:val="nb-NO" w:eastAsia="nb-NO"/>
        </w:rPr>
        <w:t>.  Kravet må tilfredsstilles</w:t>
      </w:r>
    </w:p>
    <w:p w14:paraId="70C67814" w14:textId="77777777" w:rsidR="00626B59" w:rsidRPr="00A26C61" w:rsidRDefault="00626B59" w:rsidP="00626B59">
      <w:pPr>
        <w:keepNext/>
        <w:spacing w:after="80" w:line="240" w:lineRule="auto"/>
        <w:outlineLvl w:val="0"/>
        <w:rPr>
          <w:rFonts w:ascii="Roboto Light" w:eastAsia="Times New Roman" w:hAnsi="Roboto Light" w:cs="Open Sans"/>
          <w:bCs/>
          <w:color w:val="000000"/>
          <w:kern w:val="28"/>
          <w:sz w:val="18"/>
          <w:szCs w:val="18"/>
          <w:lang w:val="nb-NO" w:eastAsia="nb-NO"/>
        </w:rPr>
      </w:pPr>
      <w:r w:rsidRPr="00A26C61">
        <w:rPr>
          <w:rFonts w:ascii="Roboto Light" w:eastAsia="Times New Roman" w:hAnsi="Roboto Light" w:cs="Open Sans"/>
          <w:b/>
          <w:color w:val="000000"/>
          <w:kern w:val="28"/>
          <w:sz w:val="18"/>
          <w:szCs w:val="18"/>
          <w:lang w:val="nb-NO" w:eastAsia="nb-NO"/>
        </w:rPr>
        <w:t>I = INFORMASJON</w:t>
      </w:r>
      <w:r w:rsidRPr="00A26C61">
        <w:rPr>
          <w:rFonts w:ascii="Roboto Light" w:eastAsia="Times New Roman" w:hAnsi="Roboto Light" w:cs="Open Sans"/>
          <w:bCs/>
          <w:color w:val="000000"/>
          <w:kern w:val="28"/>
          <w:sz w:val="18"/>
          <w:szCs w:val="18"/>
          <w:lang w:val="nb-NO" w:eastAsia="nb-NO"/>
        </w:rPr>
        <w:t>. Ikke krav til leveransen, men leverandøren skal i sin løsningsbeskrivelse gi informasjon</w:t>
      </w:r>
    </w:p>
    <w:p w14:paraId="08F97B26" w14:textId="77777777" w:rsidR="00626B59" w:rsidRPr="00A26C61" w:rsidRDefault="00626B59" w:rsidP="00626B59">
      <w:pPr>
        <w:keepNext/>
        <w:spacing w:after="80" w:line="240" w:lineRule="auto"/>
        <w:outlineLvl w:val="0"/>
        <w:rPr>
          <w:rFonts w:ascii="Roboto Light" w:eastAsia="Times New Roman" w:hAnsi="Roboto Light" w:cs="Open Sans"/>
          <w:bCs/>
          <w:color w:val="000000"/>
          <w:kern w:val="28"/>
          <w:sz w:val="18"/>
          <w:szCs w:val="18"/>
          <w:lang w:val="nb-NO" w:eastAsia="nb-NO"/>
        </w:rPr>
      </w:pPr>
      <w:r w:rsidRPr="00A26C61">
        <w:rPr>
          <w:rFonts w:ascii="Roboto Light" w:eastAsia="Times New Roman" w:hAnsi="Roboto Light" w:cs="Open Sans"/>
          <w:b/>
          <w:color w:val="000000"/>
          <w:kern w:val="28"/>
          <w:sz w:val="18"/>
          <w:szCs w:val="18"/>
          <w:lang w:val="nb-NO" w:eastAsia="nb-NO"/>
        </w:rPr>
        <w:t>B= BØR KRAV</w:t>
      </w:r>
      <w:r w:rsidRPr="00A26C61">
        <w:rPr>
          <w:rFonts w:ascii="Roboto Light" w:eastAsia="Times New Roman" w:hAnsi="Roboto Light" w:cs="Open Sans"/>
          <w:bCs/>
          <w:color w:val="000000"/>
          <w:kern w:val="28"/>
          <w:sz w:val="18"/>
          <w:szCs w:val="18"/>
          <w:lang w:val="nb-NO" w:eastAsia="nb-NO"/>
        </w:rPr>
        <w:t xml:space="preserve">. Kravet BØR tilfredsstilles, men er ikke et absolutt krav. </w:t>
      </w:r>
    </w:p>
    <w:p w14:paraId="65F61939" w14:textId="77777777" w:rsidR="00626B59" w:rsidRPr="00626B59" w:rsidRDefault="00626B59" w:rsidP="00626B59">
      <w:pPr>
        <w:keepNext/>
        <w:spacing w:after="80" w:line="240" w:lineRule="auto"/>
        <w:outlineLvl w:val="0"/>
        <w:rPr>
          <w:rFonts w:ascii="Roboto Light" w:eastAsia="Times New Roman" w:hAnsi="Roboto Light" w:cs="Open Sans"/>
          <w:bCs/>
          <w:color w:val="000000"/>
          <w:kern w:val="28"/>
          <w:sz w:val="18"/>
          <w:szCs w:val="18"/>
          <w:lang w:val="nb-NO" w:eastAsia="nb-NO"/>
        </w:rPr>
      </w:pPr>
      <w:r w:rsidRPr="00A26C61">
        <w:rPr>
          <w:rFonts w:ascii="Roboto Light" w:eastAsia="Times New Roman" w:hAnsi="Roboto Light" w:cs="Open Sans"/>
          <w:b/>
          <w:color w:val="000000"/>
          <w:kern w:val="28"/>
          <w:sz w:val="18"/>
          <w:szCs w:val="18"/>
          <w:lang w:val="nb-NO" w:eastAsia="nb-NO"/>
        </w:rPr>
        <w:t>T= TILDELINGSKRITERIUM</w:t>
      </w:r>
      <w:r w:rsidRPr="00A26C61">
        <w:rPr>
          <w:rFonts w:ascii="Roboto Light" w:eastAsia="Times New Roman" w:hAnsi="Roboto Light" w:cs="Open Sans"/>
          <w:bCs/>
          <w:color w:val="000000"/>
          <w:kern w:val="28"/>
          <w:sz w:val="18"/>
          <w:szCs w:val="18"/>
          <w:lang w:val="nb-NO" w:eastAsia="nb-NO"/>
        </w:rPr>
        <w:t>.  Svaret vil bli benyttet i evalueringen og vektes.</w:t>
      </w:r>
    </w:p>
    <w:p w14:paraId="37823277" w14:textId="77777777" w:rsidR="00626B59" w:rsidRPr="00626B59" w:rsidRDefault="00626B59">
      <w:pPr>
        <w:rPr>
          <w:lang w:val="nb-NO"/>
        </w:rPr>
      </w:pPr>
    </w:p>
    <w:tbl>
      <w:tblPr>
        <w:tblStyle w:val="TableNormal"/>
        <w:tblW w:w="0" w:type="auto"/>
        <w:jc w:val="center"/>
        <w:tblLook w:val="04A0" w:firstRow="1" w:lastRow="0" w:firstColumn="1" w:lastColumn="0" w:noHBand="0" w:noVBand="1"/>
      </w:tblPr>
      <w:tblGrid>
        <w:gridCol w:w="680"/>
        <w:gridCol w:w="5102"/>
        <w:gridCol w:w="680"/>
        <w:gridCol w:w="3175"/>
      </w:tblGrid>
      <w:tr w:rsidR="00B86235" w14:paraId="10F13545" w14:textId="77777777">
        <w:trPr>
          <w:jc w:val="center"/>
        </w:trPr>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16A3DE68" w14:textId="77777777" w:rsidR="00B86235" w:rsidRDefault="004874B5">
            <w:pPr>
              <w:spacing w:after="0" w:line="252" w:lineRule="auto"/>
            </w:pPr>
            <w:r>
              <w:rPr>
                <w:b/>
                <w:color w:val="FFFFFF"/>
                <w:sz w:val="18"/>
              </w:rPr>
              <w:t>Nr.</w:t>
            </w:r>
          </w:p>
        </w:tc>
        <w:tc>
          <w:tcPr>
            <w:tcW w:w="5102"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19189E4A" w14:textId="77777777" w:rsidR="00B86235" w:rsidRDefault="004874B5">
            <w:pPr>
              <w:spacing w:after="0" w:line="252" w:lineRule="auto"/>
            </w:pPr>
            <w:r>
              <w:rPr>
                <w:b/>
                <w:color w:val="FFFFFF"/>
                <w:sz w:val="18"/>
              </w:rPr>
              <w:t>Krav</w:t>
            </w:r>
          </w:p>
        </w:tc>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3AB3EEAD" w14:textId="77777777" w:rsidR="00B86235" w:rsidRDefault="004874B5">
            <w:pPr>
              <w:spacing w:after="0" w:line="252" w:lineRule="auto"/>
            </w:pPr>
            <w:r>
              <w:rPr>
                <w:b/>
                <w:color w:val="FFFFFF"/>
                <w:sz w:val="18"/>
              </w:rPr>
              <w:t>Type</w:t>
            </w:r>
          </w:p>
        </w:tc>
        <w:tc>
          <w:tcPr>
            <w:tcW w:w="3175"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6AFE65AB" w14:textId="77777777" w:rsidR="00B86235" w:rsidRDefault="004874B5">
            <w:pPr>
              <w:spacing w:after="0" w:line="252" w:lineRule="auto"/>
            </w:pPr>
            <w:proofErr w:type="spellStart"/>
            <w:r>
              <w:rPr>
                <w:b/>
                <w:color w:val="FFFFFF"/>
                <w:sz w:val="18"/>
              </w:rPr>
              <w:t>Leverandørens</w:t>
            </w:r>
            <w:proofErr w:type="spellEnd"/>
            <w:r>
              <w:rPr>
                <w:b/>
                <w:color w:val="FFFFFF"/>
                <w:sz w:val="18"/>
              </w:rPr>
              <w:t xml:space="preserve"> </w:t>
            </w:r>
            <w:proofErr w:type="spellStart"/>
            <w:r>
              <w:rPr>
                <w:b/>
                <w:color w:val="FFFFFF"/>
                <w:sz w:val="18"/>
              </w:rPr>
              <w:t>svar</w:t>
            </w:r>
            <w:proofErr w:type="spellEnd"/>
            <w:r>
              <w:rPr>
                <w:b/>
                <w:color w:val="FFFFFF"/>
                <w:sz w:val="18"/>
              </w:rPr>
              <w:t xml:space="preserve"> / </w:t>
            </w:r>
            <w:proofErr w:type="spellStart"/>
            <w:r>
              <w:rPr>
                <w:b/>
                <w:color w:val="FFFFFF"/>
                <w:sz w:val="18"/>
              </w:rPr>
              <w:t>løsningsbeskrivelse</w:t>
            </w:r>
            <w:proofErr w:type="spellEnd"/>
          </w:p>
        </w:tc>
      </w:tr>
      <w:tr w:rsidR="00B86235" w:rsidRPr="00A84BCA" w14:paraId="4E7DEEB6"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5D8B3B0" w14:textId="77777777" w:rsidR="00B86235" w:rsidRDefault="004874B5">
            <w:pPr>
              <w:spacing w:after="0" w:line="252" w:lineRule="auto"/>
            </w:pPr>
            <w:r>
              <w:rPr>
                <w:sz w:val="18"/>
              </w:rPr>
              <w:t>1.1</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B049C71" w14:textId="77777777" w:rsidR="00B86235" w:rsidRPr="00043899" w:rsidRDefault="004874B5">
            <w:pPr>
              <w:spacing w:after="0" w:line="252" w:lineRule="auto"/>
              <w:rPr>
                <w:lang w:val="nb-NO"/>
              </w:rPr>
            </w:pPr>
            <w:r w:rsidRPr="00043899">
              <w:rPr>
                <w:sz w:val="18"/>
                <w:lang w:val="nb-NO"/>
              </w:rPr>
              <w:t>Nytt aggregat skal dimensjoneres og dokumenteres for prosjektert luftmengde 14 000 m³/h ved faktisk trykkfall i eksisterende kanalnett.</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3695634"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C00A209"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229A2418"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9D7D509" w14:textId="77777777" w:rsidR="00B86235" w:rsidRDefault="004874B5">
            <w:pPr>
              <w:spacing w:after="0" w:line="252" w:lineRule="auto"/>
            </w:pPr>
            <w:r>
              <w:rPr>
                <w:sz w:val="18"/>
              </w:rPr>
              <w:t>1.2</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23D45DF" w14:textId="77777777" w:rsidR="00B86235" w:rsidRPr="00043899" w:rsidRDefault="004874B5">
            <w:pPr>
              <w:spacing w:after="0" w:line="252" w:lineRule="auto"/>
              <w:rPr>
                <w:lang w:val="nb-NO"/>
              </w:rPr>
            </w:pPr>
            <w:r w:rsidRPr="00043899">
              <w:rPr>
                <w:sz w:val="18"/>
                <w:lang w:val="nb-NO"/>
              </w:rPr>
              <w:t xml:space="preserve">Leverandøren skal dokumentere beregnet driftspunkt, inkludert luftmengde, eksternt trykk, SFP, varmegjenvinningsdata og </w:t>
            </w:r>
            <w:proofErr w:type="spellStart"/>
            <w:r w:rsidRPr="00043899">
              <w:rPr>
                <w:sz w:val="18"/>
                <w:lang w:val="nb-NO"/>
              </w:rPr>
              <w:t>lydata</w:t>
            </w:r>
            <w:proofErr w:type="spellEnd"/>
            <w:r w:rsidRPr="00043899">
              <w:rPr>
                <w:sz w:val="18"/>
                <w:lang w:val="nb-NO"/>
              </w:rPr>
              <w:t>.</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911F612" w14:textId="598DBD9A" w:rsidR="00B86235" w:rsidRDefault="004874B5">
            <w:pPr>
              <w:spacing w:after="0" w:line="252" w:lineRule="auto"/>
            </w:pPr>
            <w:r>
              <w:rPr>
                <w:sz w:val="18"/>
              </w:rPr>
              <w:t>M</w:t>
            </w:r>
            <w:r w:rsidR="000D6180">
              <w:rPr>
                <w:sz w:val="18"/>
              </w:rPr>
              <w:t>/T</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E68BE83"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678CCA15"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2860A0C" w14:textId="77777777" w:rsidR="00B86235" w:rsidRDefault="004874B5">
            <w:pPr>
              <w:spacing w:after="0" w:line="252" w:lineRule="auto"/>
            </w:pPr>
            <w:r>
              <w:rPr>
                <w:sz w:val="18"/>
              </w:rPr>
              <w:t>1.3</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6A1F62A" w14:textId="77777777" w:rsidR="00B86235" w:rsidRPr="00043899" w:rsidRDefault="004874B5">
            <w:pPr>
              <w:spacing w:after="0" w:line="252" w:lineRule="auto"/>
              <w:rPr>
                <w:lang w:val="nb-NO"/>
              </w:rPr>
            </w:pPr>
            <w:r w:rsidRPr="00043899">
              <w:rPr>
                <w:sz w:val="18"/>
                <w:lang w:val="nb-NO"/>
              </w:rPr>
              <w:t>Aggregatet skal være CE-merket og leveres med dokumentasjon på relevante samsvarserklæringer.</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92C34A3"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40EF514"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60BFF16C"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3508DCD" w14:textId="77777777" w:rsidR="00B86235" w:rsidRDefault="004874B5">
            <w:pPr>
              <w:spacing w:after="0" w:line="252" w:lineRule="auto"/>
            </w:pPr>
            <w:r>
              <w:rPr>
                <w:sz w:val="18"/>
              </w:rPr>
              <w:t>1.4</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0008842" w14:textId="77777777" w:rsidR="00B86235" w:rsidRPr="00043899" w:rsidRDefault="004874B5">
            <w:pPr>
              <w:spacing w:after="0" w:line="252" w:lineRule="auto"/>
              <w:rPr>
                <w:lang w:val="nb-NO"/>
              </w:rPr>
            </w:pPr>
            <w:r w:rsidRPr="00043899">
              <w:rPr>
                <w:sz w:val="18"/>
                <w:lang w:val="nb-NO"/>
              </w:rPr>
              <w:t>Aggregatet skal ha energieffektiv varmegjenvinning og energieffektive vifter/regulering.</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DB29657" w14:textId="7B39C29E" w:rsidR="00B86235" w:rsidRDefault="004874B5">
            <w:pPr>
              <w:spacing w:after="0" w:line="252" w:lineRule="auto"/>
            </w:pPr>
            <w:r>
              <w:rPr>
                <w:sz w:val="18"/>
              </w:rPr>
              <w:t>M</w:t>
            </w:r>
            <w:r w:rsidR="00914CAA">
              <w:rPr>
                <w:sz w:val="18"/>
              </w:rPr>
              <w:t>/T</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D69C5EA"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424427E4"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C964F70" w14:textId="77777777" w:rsidR="00B86235" w:rsidRDefault="004874B5">
            <w:pPr>
              <w:spacing w:after="0" w:line="252" w:lineRule="auto"/>
            </w:pPr>
            <w:r>
              <w:rPr>
                <w:sz w:val="18"/>
              </w:rPr>
              <w:t>1.5</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2EE821F" w14:textId="77777777" w:rsidR="00B86235" w:rsidRPr="00043899" w:rsidRDefault="004874B5">
            <w:pPr>
              <w:spacing w:after="0" w:line="252" w:lineRule="auto"/>
              <w:rPr>
                <w:lang w:val="nb-NO"/>
              </w:rPr>
            </w:pPr>
            <w:r w:rsidRPr="00043899">
              <w:rPr>
                <w:sz w:val="18"/>
                <w:lang w:val="nb-NO"/>
              </w:rPr>
              <w:t>Løsningen skal hindre uakseptabel støy og vibrasjoner i undervisningsarealer og tilliggende rom.</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F0E4D68"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D780A0E"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2CDBFA51"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6D6F5A1" w14:textId="77777777" w:rsidR="00B86235" w:rsidRDefault="004874B5">
            <w:pPr>
              <w:spacing w:after="0" w:line="252" w:lineRule="auto"/>
            </w:pPr>
            <w:r>
              <w:rPr>
                <w:sz w:val="18"/>
              </w:rPr>
              <w:t>1.6</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6BD8BBA" w14:textId="77777777" w:rsidR="00B86235" w:rsidRPr="00043899" w:rsidRDefault="004874B5">
            <w:pPr>
              <w:spacing w:after="0" w:line="252" w:lineRule="auto"/>
              <w:rPr>
                <w:lang w:val="nb-NO"/>
              </w:rPr>
            </w:pPr>
            <w:r w:rsidRPr="00043899">
              <w:rPr>
                <w:sz w:val="18"/>
                <w:lang w:val="nb-NO"/>
              </w:rPr>
              <w:t>Filterkvalitet og filterløsning skal beskrives. Filter skal være lett tilgjengelig for drift og service.</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56F2A3E"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E623672"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26A5E540"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8BDF8A7" w14:textId="77777777" w:rsidR="00B86235" w:rsidRDefault="004874B5">
            <w:pPr>
              <w:spacing w:after="0" w:line="252" w:lineRule="auto"/>
            </w:pPr>
            <w:r>
              <w:rPr>
                <w:sz w:val="18"/>
              </w:rPr>
              <w:t>1.7</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A854B8E" w14:textId="77777777" w:rsidR="00B86235" w:rsidRPr="00043899" w:rsidRDefault="004874B5">
            <w:pPr>
              <w:spacing w:after="0" w:line="252" w:lineRule="auto"/>
              <w:rPr>
                <w:lang w:val="nb-NO"/>
              </w:rPr>
            </w:pPr>
            <w:r w:rsidRPr="00043899">
              <w:rPr>
                <w:sz w:val="18"/>
                <w:lang w:val="nb-NO"/>
              </w:rPr>
              <w:t>Serviceadkomst, utskifting av filter og tilkomst til spjeld, motorer, målepunkter og automatikk skal ivaretas.</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E261B8E"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F655098"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38C35F7B"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51AB481" w14:textId="77777777" w:rsidR="00B86235" w:rsidRDefault="004874B5">
            <w:pPr>
              <w:spacing w:after="0" w:line="252" w:lineRule="auto"/>
            </w:pPr>
            <w:r>
              <w:rPr>
                <w:sz w:val="18"/>
              </w:rPr>
              <w:t>1.8</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63844A5" w14:textId="77777777" w:rsidR="00B86235" w:rsidRPr="00043899" w:rsidRDefault="004874B5">
            <w:pPr>
              <w:spacing w:after="0" w:line="252" w:lineRule="auto"/>
              <w:rPr>
                <w:lang w:val="nb-NO"/>
              </w:rPr>
            </w:pPr>
            <w:r w:rsidRPr="00043899">
              <w:rPr>
                <w:sz w:val="18"/>
                <w:lang w:val="nb-NO"/>
              </w:rPr>
              <w:t>Leverandøren skal beskrive hvordan anlegget kan driftes energieffektivt gjennom skoleåret, inkludert tidsstyring og behovsstyring dersom relevant.</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086CAE5" w14:textId="77777777" w:rsidR="00B86235" w:rsidRDefault="004874B5">
            <w:pPr>
              <w:spacing w:after="0" w:line="252" w:lineRule="auto"/>
            </w:pPr>
            <w:r>
              <w:rPr>
                <w:sz w:val="18"/>
              </w:rPr>
              <w:t>T</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34DCCAF"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92364B" w:rsidRPr="00A84BCA" w14:paraId="1416B655"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45A71DC" w14:textId="17E54016" w:rsidR="0092364B" w:rsidRDefault="0092364B">
            <w:pPr>
              <w:spacing w:after="0" w:line="252" w:lineRule="auto"/>
              <w:rPr>
                <w:sz w:val="18"/>
              </w:rPr>
            </w:pPr>
            <w:r>
              <w:rPr>
                <w:sz w:val="18"/>
              </w:rPr>
              <w:t>1.9</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CCEE20E" w14:textId="6178511C" w:rsidR="0092364B" w:rsidRPr="00043899" w:rsidRDefault="005465C2">
            <w:pPr>
              <w:spacing w:after="0" w:line="252" w:lineRule="auto"/>
              <w:rPr>
                <w:sz w:val="18"/>
                <w:lang w:val="nb-NO"/>
              </w:rPr>
            </w:pPr>
            <w:r>
              <w:rPr>
                <w:sz w:val="18"/>
                <w:lang w:val="nb-NO"/>
              </w:rPr>
              <w:t>Løsningen skal ha</w:t>
            </w:r>
            <w:r w:rsidR="00A11BEE">
              <w:rPr>
                <w:sz w:val="18"/>
                <w:lang w:val="nb-NO"/>
              </w:rPr>
              <w:t xml:space="preserve"> betjenings</w:t>
            </w:r>
            <w:r>
              <w:rPr>
                <w:sz w:val="18"/>
                <w:lang w:val="nb-NO"/>
              </w:rPr>
              <w:t>panel</w:t>
            </w:r>
            <w:r w:rsidR="00A11BEE">
              <w:rPr>
                <w:sz w:val="18"/>
                <w:lang w:val="nb-NO"/>
              </w:rPr>
              <w:t>/undersentral</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7C32AD3" w14:textId="202515BD" w:rsidR="0092364B" w:rsidRPr="00A11BEE" w:rsidRDefault="00CA1862">
            <w:pPr>
              <w:spacing w:after="0" w:line="252" w:lineRule="auto"/>
              <w:rPr>
                <w:sz w:val="18"/>
                <w:lang w:val="nb-NO"/>
              </w:rPr>
            </w:pPr>
            <w:r>
              <w:rPr>
                <w:sz w:val="18"/>
                <w:lang w:val="nb-NO"/>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54E9E2B" w14:textId="63897BE0" w:rsidR="0092364B" w:rsidRPr="00043899" w:rsidRDefault="00327774">
            <w:pPr>
              <w:spacing w:after="0" w:line="252" w:lineRule="auto"/>
              <w:rPr>
                <w:sz w:val="18"/>
                <w:lang w:val="nb-NO"/>
              </w:rPr>
            </w:pPr>
            <w:r w:rsidRPr="00043899">
              <w:rPr>
                <w:sz w:val="18"/>
                <w:lang w:val="nb-NO"/>
              </w:rPr>
              <w:t>Svar: [Ja/Nei/Delvis]</w:t>
            </w:r>
            <w:r w:rsidRPr="00043899">
              <w:rPr>
                <w:sz w:val="18"/>
                <w:lang w:val="nb-NO"/>
              </w:rPr>
              <w:br/>
              <w:t>Beskrivelse: [fylles ut av leverandør]</w:t>
            </w:r>
          </w:p>
        </w:tc>
      </w:tr>
    </w:tbl>
    <w:p w14:paraId="0E27B00A" w14:textId="77777777" w:rsidR="00B86235" w:rsidRPr="00043899" w:rsidRDefault="00B86235">
      <w:pPr>
        <w:rPr>
          <w:lang w:val="nb-NO"/>
        </w:rPr>
      </w:pPr>
    </w:p>
    <w:p w14:paraId="33C2A686" w14:textId="77777777" w:rsidR="00B86235" w:rsidRPr="00043899" w:rsidRDefault="004874B5">
      <w:pPr>
        <w:pStyle w:val="Overskrift2"/>
        <w:spacing w:after="80"/>
        <w:rPr>
          <w:lang w:val="nb-NO"/>
        </w:rPr>
      </w:pPr>
      <w:r w:rsidRPr="00043899">
        <w:rPr>
          <w:lang w:val="nb-NO"/>
        </w:rPr>
        <w:lastRenderedPageBreak/>
        <w:t>2. Tilpasning til eksisterende kanalnett</w:t>
      </w:r>
    </w:p>
    <w:p w14:paraId="0AF29E02" w14:textId="77777777" w:rsidR="00B86235" w:rsidRDefault="004874B5">
      <w:r w:rsidRPr="00043899">
        <w:rPr>
          <w:lang w:val="nb-NO"/>
        </w:rPr>
        <w:t xml:space="preserve">Tabellen under kan brukes direkte som kravmatrise i konkurransen. </w:t>
      </w:r>
      <w:proofErr w:type="spellStart"/>
      <w:r>
        <w:t>Leverandør</w:t>
      </w:r>
      <w:proofErr w:type="spellEnd"/>
      <w:r>
        <w:t xml:space="preserve"> </w:t>
      </w:r>
      <w:proofErr w:type="spellStart"/>
      <w:r>
        <w:t>skal</w:t>
      </w:r>
      <w:proofErr w:type="spellEnd"/>
      <w:r>
        <w:t xml:space="preserve"> </w:t>
      </w:r>
      <w:proofErr w:type="spellStart"/>
      <w:r>
        <w:t>fylle</w:t>
      </w:r>
      <w:proofErr w:type="spellEnd"/>
      <w:r>
        <w:t xml:space="preserve"> </w:t>
      </w:r>
      <w:proofErr w:type="spellStart"/>
      <w:r>
        <w:t>ut</w:t>
      </w:r>
      <w:proofErr w:type="spellEnd"/>
      <w:r>
        <w:t xml:space="preserve"> «Svar» og «</w:t>
      </w:r>
      <w:proofErr w:type="spellStart"/>
      <w:r>
        <w:t>Løsningsbeskrivelse</w:t>
      </w:r>
      <w:proofErr w:type="spellEnd"/>
      <w:r>
        <w:t>».</w:t>
      </w:r>
    </w:p>
    <w:tbl>
      <w:tblPr>
        <w:tblStyle w:val="TableNormal"/>
        <w:tblW w:w="0" w:type="auto"/>
        <w:jc w:val="center"/>
        <w:tblLook w:val="04A0" w:firstRow="1" w:lastRow="0" w:firstColumn="1" w:lastColumn="0" w:noHBand="0" w:noVBand="1"/>
      </w:tblPr>
      <w:tblGrid>
        <w:gridCol w:w="680"/>
        <w:gridCol w:w="5102"/>
        <w:gridCol w:w="680"/>
        <w:gridCol w:w="3175"/>
      </w:tblGrid>
      <w:tr w:rsidR="00B86235" w14:paraId="50CF78A3" w14:textId="77777777">
        <w:trPr>
          <w:jc w:val="center"/>
        </w:trPr>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2B452E9B" w14:textId="77777777" w:rsidR="00B86235" w:rsidRDefault="004874B5">
            <w:pPr>
              <w:spacing w:after="0" w:line="252" w:lineRule="auto"/>
            </w:pPr>
            <w:r>
              <w:rPr>
                <w:b/>
                <w:color w:val="FFFFFF"/>
                <w:sz w:val="18"/>
              </w:rPr>
              <w:t>Nr.</w:t>
            </w:r>
          </w:p>
        </w:tc>
        <w:tc>
          <w:tcPr>
            <w:tcW w:w="5102"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7D8670AC" w14:textId="77777777" w:rsidR="00B86235" w:rsidRDefault="004874B5">
            <w:pPr>
              <w:spacing w:after="0" w:line="252" w:lineRule="auto"/>
            </w:pPr>
            <w:r>
              <w:rPr>
                <w:b/>
                <w:color w:val="FFFFFF"/>
                <w:sz w:val="18"/>
              </w:rPr>
              <w:t>Krav</w:t>
            </w:r>
          </w:p>
        </w:tc>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EDC1A84" w14:textId="77777777" w:rsidR="00B86235" w:rsidRDefault="004874B5">
            <w:pPr>
              <w:spacing w:after="0" w:line="252" w:lineRule="auto"/>
            </w:pPr>
            <w:r>
              <w:rPr>
                <w:b/>
                <w:color w:val="FFFFFF"/>
                <w:sz w:val="18"/>
              </w:rPr>
              <w:t>Type</w:t>
            </w:r>
          </w:p>
        </w:tc>
        <w:tc>
          <w:tcPr>
            <w:tcW w:w="3175"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5EBE997" w14:textId="77777777" w:rsidR="00B86235" w:rsidRDefault="004874B5">
            <w:pPr>
              <w:spacing w:after="0" w:line="252" w:lineRule="auto"/>
            </w:pPr>
            <w:proofErr w:type="spellStart"/>
            <w:r>
              <w:rPr>
                <w:b/>
                <w:color w:val="FFFFFF"/>
                <w:sz w:val="18"/>
              </w:rPr>
              <w:t>Leverandørens</w:t>
            </w:r>
            <w:proofErr w:type="spellEnd"/>
            <w:r>
              <w:rPr>
                <w:b/>
                <w:color w:val="FFFFFF"/>
                <w:sz w:val="18"/>
              </w:rPr>
              <w:t xml:space="preserve"> </w:t>
            </w:r>
            <w:proofErr w:type="spellStart"/>
            <w:r>
              <w:rPr>
                <w:b/>
                <w:color w:val="FFFFFF"/>
                <w:sz w:val="18"/>
              </w:rPr>
              <w:t>svar</w:t>
            </w:r>
            <w:proofErr w:type="spellEnd"/>
            <w:r>
              <w:rPr>
                <w:b/>
                <w:color w:val="FFFFFF"/>
                <w:sz w:val="18"/>
              </w:rPr>
              <w:t xml:space="preserve"> / </w:t>
            </w:r>
            <w:proofErr w:type="spellStart"/>
            <w:r>
              <w:rPr>
                <w:b/>
                <w:color w:val="FFFFFF"/>
                <w:sz w:val="18"/>
              </w:rPr>
              <w:t>løsningsbeskrivelse</w:t>
            </w:r>
            <w:proofErr w:type="spellEnd"/>
          </w:p>
        </w:tc>
      </w:tr>
      <w:tr w:rsidR="00B86235" w:rsidRPr="00A84BCA" w14:paraId="0C00E83A"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E6CBBE6" w14:textId="77777777" w:rsidR="00B86235" w:rsidRDefault="004874B5">
            <w:pPr>
              <w:spacing w:after="0" w:line="252" w:lineRule="auto"/>
            </w:pPr>
            <w:r>
              <w:rPr>
                <w:sz w:val="18"/>
              </w:rPr>
              <w:t>2.1</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A2D6977" w14:textId="77777777" w:rsidR="00B86235" w:rsidRPr="00043899" w:rsidRDefault="004874B5">
            <w:pPr>
              <w:spacing w:after="0" w:line="252" w:lineRule="auto"/>
              <w:rPr>
                <w:lang w:val="nb-NO"/>
              </w:rPr>
            </w:pPr>
            <w:r w:rsidRPr="00043899">
              <w:rPr>
                <w:sz w:val="18"/>
                <w:lang w:val="nb-NO"/>
              </w:rPr>
              <w:t>Eksisterende kanalnett skal i utgangspunktet beholdes. Nødvendige overgangsstykker og lokale kanaltilpasninger skal inngå.</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FA8D4AF"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CE88E21"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167B78E5"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4672A24" w14:textId="77777777" w:rsidR="00B86235" w:rsidRDefault="004874B5">
            <w:pPr>
              <w:spacing w:after="0" w:line="252" w:lineRule="auto"/>
            </w:pPr>
            <w:r>
              <w:rPr>
                <w:sz w:val="18"/>
              </w:rPr>
              <w:t>2.2</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79140D3" w14:textId="77777777" w:rsidR="00B86235" w:rsidRPr="00043899" w:rsidRDefault="004874B5">
            <w:pPr>
              <w:spacing w:after="0" w:line="252" w:lineRule="auto"/>
              <w:rPr>
                <w:lang w:val="nb-NO"/>
              </w:rPr>
            </w:pPr>
            <w:r w:rsidRPr="00043899">
              <w:rPr>
                <w:sz w:val="18"/>
                <w:lang w:val="nb-NO"/>
              </w:rPr>
              <w:t>Alle tilkoblinger skal utføres tett, isoleres der nødvendig og utføres slik at kondens, støy og trykktap begrenses.</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55F1112"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152024D"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00D1FAF2"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C93486C" w14:textId="77777777" w:rsidR="00B86235" w:rsidRDefault="004874B5">
            <w:pPr>
              <w:spacing w:after="0" w:line="252" w:lineRule="auto"/>
            </w:pPr>
            <w:r>
              <w:rPr>
                <w:sz w:val="18"/>
              </w:rPr>
              <w:t>2.3</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510B34F" w14:textId="77777777" w:rsidR="00B86235" w:rsidRPr="00043899" w:rsidRDefault="004874B5">
            <w:pPr>
              <w:spacing w:after="0" w:line="252" w:lineRule="auto"/>
              <w:rPr>
                <w:lang w:val="nb-NO"/>
              </w:rPr>
            </w:pPr>
            <w:r w:rsidRPr="00043899">
              <w:rPr>
                <w:sz w:val="18"/>
                <w:lang w:val="nb-NO"/>
              </w:rPr>
              <w:t>Leverandøren skal kontrollere eksisterende kanaltilkoblinger, dimensjoner, plassforhold og adkomst på befaring.</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83E7029"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7825CC6"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34A13D33"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26ABE82" w14:textId="77777777" w:rsidR="00B86235" w:rsidRDefault="004874B5">
            <w:pPr>
              <w:spacing w:after="0" w:line="252" w:lineRule="auto"/>
            </w:pPr>
            <w:r>
              <w:rPr>
                <w:sz w:val="18"/>
              </w:rPr>
              <w:t>2.4</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3BFD24C" w14:textId="77777777" w:rsidR="00B86235" w:rsidRPr="00043899" w:rsidRDefault="004874B5">
            <w:pPr>
              <w:spacing w:after="0" w:line="252" w:lineRule="auto"/>
              <w:rPr>
                <w:lang w:val="nb-NO"/>
              </w:rPr>
            </w:pPr>
            <w:r w:rsidRPr="00043899">
              <w:rPr>
                <w:sz w:val="18"/>
                <w:lang w:val="nb-NO"/>
              </w:rPr>
              <w:t>Leverandøren skal opplyse om eventuelle forhold ved eksisterende kanalnett som kan begrense ytelsen eller kreve tiltak.</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4558372"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DCD8030"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38FA0000"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A508AC1" w14:textId="77777777" w:rsidR="00B86235" w:rsidRDefault="004874B5">
            <w:pPr>
              <w:spacing w:after="0" w:line="252" w:lineRule="auto"/>
            </w:pPr>
            <w:r>
              <w:rPr>
                <w:sz w:val="18"/>
              </w:rPr>
              <w:t>2.5</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C714EC3" w14:textId="77777777" w:rsidR="00B86235" w:rsidRPr="00043899" w:rsidRDefault="004874B5">
            <w:pPr>
              <w:spacing w:after="0" w:line="252" w:lineRule="auto"/>
              <w:rPr>
                <w:lang w:val="nb-NO"/>
              </w:rPr>
            </w:pPr>
            <w:r w:rsidRPr="00043899">
              <w:rPr>
                <w:sz w:val="18"/>
                <w:lang w:val="nb-NO"/>
              </w:rPr>
              <w:t>Eventuelle branntettinger eller gjennomføringer som påvirkes skal reetableres og dokumenteres.</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C7B615D"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94F2184"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bl>
    <w:p w14:paraId="60061E4C" w14:textId="77777777" w:rsidR="00B86235" w:rsidRPr="00043899" w:rsidRDefault="00B86235">
      <w:pPr>
        <w:rPr>
          <w:lang w:val="nb-NO"/>
        </w:rPr>
      </w:pPr>
    </w:p>
    <w:p w14:paraId="4FE677AD" w14:textId="77777777" w:rsidR="00B86235" w:rsidRPr="00043899" w:rsidRDefault="004874B5">
      <w:pPr>
        <w:pStyle w:val="Overskrift2"/>
        <w:spacing w:after="80"/>
        <w:rPr>
          <w:lang w:val="nb-NO"/>
        </w:rPr>
      </w:pPr>
      <w:r w:rsidRPr="00043899">
        <w:rPr>
          <w:lang w:val="nb-NO"/>
        </w:rPr>
        <w:t>3. Gjenbruk av eksisterende kammervifte fra 2025</w:t>
      </w:r>
    </w:p>
    <w:p w14:paraId="6F0B8665" w14:textId="0A286E1D" w:rsidR="00B86235" w:rsidRPr="00043899" w:rsidRDefault="004874B5">
      <w:pPr>
        <w:rPr>
          <w:lang w:val="nb-NO"/>
        </w:rPr>
      </w:pPr>
      <w:r w:rsidRPr="00043899">
        <w:rPr>
          <w:lang w:val="nb-NO"/>
        </w:rPr>
        <w:t>Kommunen ønsker gjenbruk av eksisterende kammervifte</w:t>
      </w:r>
      <w:r w:rsidR="008B0125">
        <w:rPr>
          <w:lang w:val="nb-NO"/>
        </w:rPr>
        <w:t>r</w:t>
      </w:r>
      <w:r w:rsidRPr="00043899">
        <w:rPr>
          <w:lang w:val="nb-NO"/>
        </w:rPr>
        <w:t xml:space="preserve"> dersom dette er teknisk forsvarlig. FDV/datablad angir blant annet følgende </w:t>
      </w:r>
      <w:proofErr w:type="spellStart"/>
      <w:r w:rsidRPr="00043899">
        <w:rPr>
          <w:lang w:val="nb-NO"/>
        </w:rPr>
        <w:t>hoveddata</w:t>
      </w:r>
      <w:proofErr w:type="spellEnd"/>
      <w:r w:rsidRPr="00043899">
        <w:rPr>
          <w:lang w:val="nb-NO"/>
        </w:rPr>
        <w:t>: MXPC56RP-C5000A - 3~230V, EC-motor med integrert driftselektronikk, 3~230 VAC, effekt 5,85 kW, merkestrøm 17,7 A, luftmengde oppgitt til 21 030 m³/h, styresignal 0–10 VDC/PWM og MODBUS.</w:t>
      </w:r>
    </w:p>
    <w:p w14:paraId="3DF7E46A" w14:textId="77777777" w:rsidR="00B86235" w:rsidRDefault="004874B5">
      <w:r w:rsidRPr="00043899">
        <w:rPr>
          <w:lang w:val="nb-NO"/>
        </w:rPr>
        <w:t xml:space="preserve">Tabellen under kan brukes direkte som kravmatrise i konkurransen. </w:t>
      </w:r>
      <w:proofErr w:type="spellStart"/>
      <w:r>
        <w:t>Leverandør</w:t>
      </w:r>
      <w:proofErr w:type="spellEnd"/>
      <w:r>
        <w:t xml:space="preserve"> </w:t>
      </w:r>
      <w:proofErr w:type="spellStart"/>
      <w:r>
        <w:t>skal</w:t>
      </w:r>
      <w:proofErr w:type="spellEnd"/>
      <w:r>
        <w:t xml:space="preserve"> </w:t>
      </w:r>
      <w:proofErr w:type="spellStart"/>
      <w:r>
        <w:t>fylle</w:t>
      </w:r>
      <w:proofErr w:type="spellEnd"/>
      <w:r>
        <w:t xml:space="preserve"> </w:t>
      </w:r>
      <w:proofErr w:type="spellStart"/>
      <w:r>
        <w:t>ut</w:t>
      </w:r>
      <w:proofErr w:type="spellEnd"/>
      <w:r>
        <w:t xml:space="preserve"> «Svar» og «</w:t>
      </w:r>
      <w:proofErr w:type="spellStart"/>
      <w:r>
        <w:t>Løsningsbeskrivelse</w:t>
      </w:r>
      <w:proofErr w:type="spellEnd"/>
      <w:r>
        <w:t>».</w:t>
      </w:r>
    </w:p>
    <w:tbl>
      <w:tblPr>
        <w:tblStyle w:val="TableNormal"/>
        <w:tblW w:w="0" w:type="auto"/>
        <w:jc w:val="center"/>
        <w:tblLook w:val="04A0" w:firstRow="1" w:lastRow="0" w:firstColumn="1" w:lastColumn="0" w:noHBand="0" w:noVBand="1"/>
      </w:tblPr>
      <w:tblGrid>
        <w:gridCol w:w="680"/>
        <w:gridCol w:w="5102"/>
        <w:gridCol w:w="680"/>
        <w:gridCol w:w="3175"/>
      </w:tblGrid>
      <w:tr w:rsidR="00B86235" w14:paraId="616E9163" w14:textId="77777777">
        <w:trPr>
          <w:jc w:val="center"/>
        </w:trPr>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591B1DB4" w14:textId="77777777" w:rsidR="00B86235" w:rsidRDefault="004874B5">
            <w:pPr>
              <w:spacing w:after="0" w:line="252" w:lineRule="auto"/>
            </w:pPr>
            <w:r>
              <w:rPr>
                <w:b/>
                <w:color w:val="FFFFFF"/>
                <w:sz w:val="18"/>
              </w:rPr>
              <w:t>Nr.</w:t>
            </w:r>
          </w:p>
        </w:tc>
        <w:tc>
          <w:tcPr>
            <w:tcW w:w="5102"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23896BC5" w14:textId="77777777" w:rsidR="00B86235" w:rsidRDefault="004874B5">
            <w:pPr>
              <w:spacing w:after="0" w:line="252" w:lineRule="auto"/>
            </w:pPr>
            <w:r>
              <w:rPr>
                <w:b/>
                <w:color w:val="FFFFFF"/>
                <w:sz w:val="18"/>
              </w:rPr>
              <w:t>Krav</w:t>
            </w:r>
          </w:p>
        </w:tc>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3C3C80FD" w14:textId="77777777" w:rsidR="00B86235" w:rsidRDefault="004874B5">
            <w:pPr>
              <w:spacing w:after="0" w:line="252" w:lineRule="auto"/>
            </w:pPr>
            <w:r>
              <w:rPr>
                <w:b/>
                <w:color w:val="FFFFFF"/>
                <w:sz w:val="18"/>
              </w:rPr>
              <w:t>Type</w:t>
            </w:r>
          </w:p>
        </w:tc>
        <w:tc>
          <w:tcPr>
            <w:tcW w:w="3175"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2295570E" w14:textId="77777777" w:rsidR="00B86235" w:rsidRDefault="004874B5">
            <w:pPr>
              <w:spacing w:after="0" w:line="252" w:lineRule="auto"/>
            </w:pPr>
            <w:proofErr w:type="spellStart"/>
            <w:r>
              <w:rPr>
                <w:b/>
                <w:color w:val="FFFFFF"/>
                <w:sz w:val="18"/>
              </w:rPr>
              <w:t>Leverandørens</w:t>
            </w:r>
            <w:proofErr w:type="spellEnd"/>
            <w:r>
              <w:rPr>
                <w:b/>
                <w:color w:val="FFFFFF"/>
                <w:sz w:val="18"/>
              </w:rPr>
              <w:t xml:space="preserve"> </w:t>
            </w:r>
            <w:proofErr w:type="spellStart"/>
            <w:r>
              <w:rPr>
                <w:b/>
                <w:color w:val="FFFFFF"/>
                <w:sz w:val="18"/>
              </w:rPr>
              <w:t>svar</w:t>
            </w:r>
            <w:proofErr w:type="spellEnd"/>
            <w:r>
              <w:rPr>
                <w:b/>
                <w:color w:val="FFFFFF"/>
                <w:sz w:val="18"/>
              </w:rPr>
              <w:t xml:space="preserve"> / </w:t>
            </w:r>
            <w:proofErr w:type="spellStart"/>
            <w:r>
              <w:rPr>
                <w:b/>
                <w:color w:val="FFFFFF"/>
                <w:sz w:val="18"/>
              </w:rPr>
              <w:t>løsningsbeskrivelse</w:t>
            </w:r>
            <w:proofErr w:type="spellEnd"/>
          </w:p>
        </w:tc>
      </w:tr>
      <w:tr w:rsidR="00B86235" w:rsidRPr="00A84BCA" w14:paraId="7C517CDF"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F7BA2E8" w14:textId="77777777" w:rsidR="00B86235" w:rsidRDefault="004874B5">
            <w:pPr>
              <w:spacing w:after="0" w:line="252" w:lineRule="auto"/>
            </w:pPr>
            <w:r>
              <w:rPr>
                <w:sz w:val="18"/>
              </w:rPr>
              <w:t>3.1</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549EF0F" w14:textId="0BE33BA0" w:rsidR="00B86235" w:rsidRPr="00043899" w:rsidRDefault="004874B5">
            <w:pPr>
              <w:spacing w:after="0" w:line="252" w:lineRule="auto"/>
              <w:rPr>
                <w:lang w:val="nb-NO"/>
              </w:rPr>
            </w:pPr>
            <w:r w:rsidRPr="00043899">
              <w:rPr>
                <w:sz w:val="18"/>
                <w:lang w:val="nb-NO"/>
              </w:rPr>
              <w:t>Leverandøren skal utføre og dokumentere tilstandsvurdering av viften</w:t>
            </w:r>
            <w:r w:rsidR="008A354A">
              <w:rPr>
                <w:sz w:val="18"/>
                <w:lang w:val="nb-NO"/>
              </w:rPr>
              <w:t>e</w:t>
            </w:r>
            <w:r w:rsidRPr="00043899">
              <w:rPr>
                <w:sz w:val="18"/>
                <w:lang w:val="nb-NO"/>
              </w:rPr>
              <w:t xml:space="preserve"> før gjenbruk besluttes.</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929BCAA"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8D814C6"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26E80863"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D77ADB0" w14:textId="77777777" w:rsidR="00B86235" w:rsidRDefault="004874B5">
            <w:pPr>
              <w:spacing w:after="0" w:line="252" w:lineRule="auto"/>
            </w:pPr>
            <w:r>
              <w:rPr>
                <w:sz w:val="18"/>
              </w:rPr>
              <w:t>3.2</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8EF5AB3" w14:textId="27730D8B" w:rsidR="00B86235" w:rsidRPr="00043899" w:rsidRDefault="004874B5">
            <w:pPr>
              <w:spacing w:after="0" w:line="252" w:lineRule="auto"/>
              <w:rPr>
                <w:lang w:val="nb-NO"/>
              </w:rPr>
            </w:pPr>
            <w:r w:rsidRPr="00043899">
              <w:rPr>
                <w:sz w:val="18"/>
                <w:lang w:val="nb-NO"/>
              </w:rPr>
              <w:t>Leverandøren skal dokumentere at viften</w:t>
            </w:r>
            <w:r w:rsidR="008A354A">
              <w:rPr>
                <w:sz w:val="18"/>
                <w:lang w:val="nb-NO"/>
              </w:rPr>
              <w:t>e</w:t>
            </w:r>
            <w:r w:rsidRPr="00043899">
              <w:rPr>
                <w:sz w:val="18"/>
                <w:lang w:val="nb-NO"/>
              </w:rPr>
              <w:t xml:space="preserve"> kan fungere ved prosjektets driftspunkt, inkludert trykk, luftmengde, regulering og elektrisk tilkobling.</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0046019"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B2C8C55"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4F627E6D"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DB69759" w14:textId="77777777" w:rsidR="00B86235" w:rsidRDefault="004874B5">
            <w:pPr>
              <w:spacing w:after="0" w:line="252" w:lineRule="auto"/>
            </w:pPr>
            <w:r>
              <w:rPr>
                <w:sz w:val="18"/>
              </w:rPr>
              <w:t>3.3</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C0C703C" w14:textId="03DB4B9E" w:rsidR="00B86235" w:rsidRPr="00043899" w:rsidRDefault="004874B5">
            <w:pPr>
              <w:spacing w:after="0" w:line="252" w:lineRule="auto"/>
              <w:rPr>
                <w:lang w:val="nb-NO"/>
              </w:rPr>
            </w:pPr>
            <w:r w:rsidRPr="00043899">
              <w:rPr>
                <w:sz w:val="18"/>
                <w:lang w:val="nb-NO"/>
              </w:rPr>
              <w:t>Leverandøren skal avklare om eksisterende vifte</w:t>
            </w:r>
            <w:r w:rsidR="008A354A">
              <w:rPr>
                <w:sz w:val="18"/>
                <w:lang w:val="nb-NO"/>
              </w:rPr>
              <w:t>r</w:t>
            </w:r>
            <w:r w:rsidRPr="00043899">
              <w:rPr>
                <w:sz w:val="18"/>
                <w:lang w:val="nb-NO"/>
              </w:rPr>
              <w:t xml:space="preserve"> skal benyttes som </w:t>
            </w:r>
            <w:proofErr w:type="spellStart"/>
            <w:r w:rsidRPr="00043899">
              <w:rPr>
                <w:sz w:val="18"/>
                <w:lang w:val="nb-NO"/>
              </w:rPr>
              <w:t>tillufts</w:t>
            </w:r>
            <w:proofErr w:type="spellEnd"/>
            <w:r w:rsidRPr="00043899">
              <w:rPr>
                <w:sz w:val="18"/>
                <w:lang w:val="nb-NO"/>
              </w:rPr>
              <w:t>-, avtrekks-, reserve- eller annen funksjon i løsningen.</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99EC85C"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774CDF7"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00CC6327"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69EBE80" w14:textId="77777777" w:rsidR="00B86235" w:rsidRDefault="004874B5">
            <w:pPr>
              <w:spacing w:after="0" w:line="252" w:lineRule="auto"/>
            </w:pPr>
            <w:r>
              <w:rPr>
                <w:sz w:val="18"/>
              </w:rPr>
              <w:t>3.4</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C120B14" w14:textId="77777777" w:rsidR="00B86235" w:rsidRPr="00043899" w:rsidRDefault="004874B5">
            <w:pPr>
              <w:spacing w:after="0" w:line="252" w:lineRule="auto"/>
              <w:rPr>
                <w:lang w:val="nb-NO"/>
              </w:rPr>
            </w:pPr>
            <w:r w:rsidRPr="00043899">
              <w:rPr>
                <w:sz w:val="18"/>
                <w:lang w:val="nb-NO"/>
              </w:rPr>
              <w:t>Dersom gjenbruk ikke anbefales, skal leverandøren gi skriftlig begrunnelse og prise alternativ ny vifte som opsjon.</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48CD6EC"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F6C5ABA"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0D443012"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E01AE08" w14:textId="77777777" w:rsidR="00B86235" w:rsidRDefault="004874B5">
            <w:pPr>
              <w:spacing w:after="0" w:line="252" w:lineRule="auto"/>
            </w:pPr>
            <w:r>
              <w:rPr>
                <w:sz w:val="18"/>
              </w:rPr>
              <w:t>3.5</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6484F4E" w14:textId="77777777" w:rsidR="00B86235" w:rsidRPr="00043899" w:rsidRDefault="004874B5">
            <w:pPr>
              <w:spacing w:after="0" w:line="252" w:lineRule="auto"/>
              <w:rPr>
                <w:lang w:val="nb-NO"/>
              </w:rPr>
            </w:pPr>
            <w:r w:rsidRPr="00043899">
              <w:rPr>
                <w:sz w:val="18"/>
                <w:lang w:val="nb-NO"/>
              </w:rPr>
              <w:t>Gjenbruk skal ikke redusere funksjon, driftssikkerhet, garanti eller muligheten for SD-integrasjon.</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77EF257"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87981C2"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290CB0AA"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0AE3E11" w14:textId="77777777" w:rsidR="00B86235" w:rsidRDefault="004874B5">
            <w:pPr>
              <w:spacing w:after="0" w:line="252" w:lineRule="auto"/>
            </w:pPr>
            <w:r>
              <w:rPr>
                <w:sz w:val="18"/>
              </w:rPr>
              <w:lastRenderedPageBreak/>
              <w:t>3.6</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D6DDB19" w14:textId="77777777" w:rsidR="00B86235" w:rsidRPr="00043899" w:rsidRDefault="004874B5">
            <w:pPr>
              <w:spacing w:after="0" w:line="252" w:lineRule="auto"/>
              <w:rPr>
                <w:lang w:val="nb-NO"/>
              </w:rPr>
            </w:pPr>
            <w:r w:rsidRPr="00043899">
              <w:rPr>
                <w:sz w:val="18"/>
                <w:lang w:val="nb-NO"/>
              </w:rPr>
              <w:t>Leverandørens dokumenterte løsning for gjenbruk, energi og levetidskostnader inngår i evaluering av energi, klima og miljø.</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68FC2B5" w14:textId="77777777" w:rsidR="00B86235" w:rsidRDefault="004874B5">
            <w:pPr>
              <w:spacing w:after="0" w:line="252" w:lineRule="auto"/>
            </w:pPr>
            <w:r>
              <w:rPr>
                <w:sz w:val="18"/>
              </w:rPr>
              <w:t>T</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BC683F2"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bl>
    <w:p w14:paraId="44EAFD9C" w14:textId="77777777" w:rsidR="00B86235" w:rsidRPr="00043899" w:rsidRDefault="00B86235">
      <w:pPr>
        <w:rPr>
          <w:lang w:val="nb-NO"/>
        </w:rPr>
      </w:pPr>
    </w:p>
    <w:p w14:paraId="1A482178" w14:textId="77777777" w:rsidR="00B86235" w:rsidRPr="00043899" w:rsidRDefault="004874B5">
      <w:pPr>
        <w:pStyle w:val="Overskrift2"/>
        <w:spacing w:after="80"/>
        <w:rPr>
          <w:lang w:val="nb-NO"/>
        </w:rPr>
      </w:pPr>
      <w:r w:rsidRPr="00043899">
        <w:rPr>
          <w:lang w:val="nb-NO"/>
        </w:rPr>
        <w:t>4. Elektro, automasjon og SD-integrasjon</w:t>
      </w:r>
    </w:p>
    <w:p w14:paraId="2D5571BD" w14:textId="77777777" w:rsidR="00B86235" w:rsidRDefault="004874B5">
      <w:r w:rsidRPr="00043899">
        <w:rPr>
          <w:lang w:val="nb-NO"/>
        </w:rPr>
        <w:t xml:space="preserve">Tabellen under kan brukes direkte som kravmatrise i konkurransen. </w:t>
      </w:r>
      <w:proofErr w:type="spellStart"/>
      <w:r>
        <w:t>Leverandør</w:t>
      </w:r>
      <w:proofErr w:type="spellEnd"/>
      <w:r>
        <w:t xml:space="preserve"> </w:t>
      </w:r>
      <w:proofErr w:type="spellStart"/>
      <w:r>
        <w:t>skal</w:t>
      </w:r>
      <w:proofErr w:type="spellEnd"/>
      <w:r>
        <w:t xml:space="preserve"> </w:t>
      </w:r>
      <w:proofErr w:type="spellStart"/>
      <w:r>
        <w:t>fylle</w:t>
      </w:r>
      <w:proofErr w:type="spellEnd"/>
      <w:r>
        <w:t xml:space="preserve"> </w:t>
      </w:r>
      <w:proofErr w:type="spellStart"/>
      <w:r>
        <w:t>ut</w:t>
      </w:r>
      <w:proofErr w:type="spellEnd"/>
      <w:r>
        <w:t xml:space="preserve"> «Svar» og «</w:t>
      </w:r>
      <w:proofErr w:type="spellStart"/>
      <w:r>
        <w:t>Løsningsbeskrivelse</w:t>
      </w:r>
      <w:proofErr w:type="spellEnd"/>
      <w:r>
        <w:t>».</w:t>
      </w:r>
    </w:p>
    <w:tbl>
      <w:tblPr>
        <w:tblStyle w:val="TableNormal"/>
        <w:tblW w:w="0" w:type="auto"/>
        <w:jc w:val="center"/>
        <w:tblLook w:val="04A0" w:firstRow="1" w:lastRow="0" w:firstColumn="1" w:lastColumn="0" w:noHBand="0" w:noVBand="1"/>
      </w:tblPr>
      <w:tblGrid>
        <w:gridCol w:w="680"/>
        <w:gridCol w:w="5102"/>
        <w:gridCol w:w="680"/>
        <w:gridCol w:w="3175"/>
      </w:tblGrid>
      <w:tr w:rsidR="00B86235" w14:paraId="10CB851A" w14:textId="77777777">
        <w:trPr>
          <w:jc w:val="center"/>
        </w:trPr>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5F5E5203" w14:textId="77777777" w:rsidR="00B86235" w:rsidRDefault="004874B5">
            <w:pPr>
              <w:spacing w:after="0" w:line="252" w:lineRule="auto"/>
            </w:pPr>
            <w:r>
              <w:rPr>
                <w:b/>
                <w:color w:val="FFFFFF"/>
                <w:sz w:val="18"/>
              </w:rPr>
              <w:t>Nr.</w:t>
            </w:r>
          </w:p>
        </w:tc>
        <w:tc>
          <w:tcPr>
            <w:tcW w:w="5102"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B66ABA2" w14:textId="77777777" w:rsidR="00B86235" w:rsidRDefault="004874B5">
            <w:pPr>
              <w:spacing w:after="0" w:line="252" w:lineRule="auto"/>
            </w:pPr>
            <w:r>
              <w:rPr>
                <w:b/>
                <w:color w:val="FFFFFF"/>
                <w:sz w:val="18"/>
              </w:rPr>
              <w:t>Krav</w:t>
            </w:r>
          </w:p>
        </w:tc>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4021286E" w14:textId="77777777" w:rsidR="00B86235" w:rsidRDefault="004874B5">
            <w:pPr>
              <w:spacing w:after="0" w:line="252" w:lineRule="auto"/>
            </w:pPr>
            <w:r>
              <w:rPr>
                <w:b/>
                <w:color w:val="FFFFFF"/>
                <w:sz w:val="18"/>
              </w:rPr>
              <w:t>Type</w:t>
            </w:r>
          </w:p>
        </w:tc>
        <w:tc>
          <w:tcPr>
            <w:tcW w:w="3175"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4A1DA746" w14:textId="77777777" w:rsidR="00B86235" w:rsidRDefault="004874B5">
            <w:pPr>
              <w:spacing w:after="0" w:line="252" w:lineRule="auto"/>
            </w:pPr>
            <w:proofErr w:type="spellStart"/>
            <w:r>
              <w:rPr>
                <w:b/>
                <w:color w:val="FFFFFF"/>
                <w:sz w:val="18"/>
              </w:rPr>
              <w:t>Leverandørens</w:t>
            </w:r>
            <w:proofErr w:type="spellEnd"/>
            <w:r>
              <w:rPr>
                <w:b/>
                <w:color w:val="FFFFFF"/>
                <w:sz w:val="18"/>
              </w:rPr>
              <w:t xml:space="preserve"> </w:t>
            </w:r>
            <w:proofErr w:type="spellStart"/>
            <w:r>
              <w:rPr>
                <w:b/>
                <w:color w:val="FFFFFF"/>
                <w:sz w:val="18"/>
              </w:rPr>
              <w:t>svar</w:t>
            </w:r>
            <w:proofErr w:type="spellEnd"/>
            <w:r>
              <w:rPr>
                <w:b/>
                <w:color w:val="FFFFFF"/>
                <w:sz w:val="18"/>
              </w:rPr>
              <w:t xml:space="preserve"> / </w:t>
            </w:r>
            <w:proofErr w:type="spellStart"/>
            <w:r>
              <w:rPr>
                <w:b/>
                <w:color w:val="FFFFFF"/>
                <w:sz w:val="18"/>
              </w:rPr>
              <w:t>løsningsbeskrivelse</w:t>
            </w:r>
            <w:proofErr w:type="spellEnd"/>
          </w:p>
        </w:tc>
      </w:tr>
      <w:tr w:rsidR="00B86235" w:rsidRPr="00A84BCA" w14:paraId="6838453C"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1ADC8E8" w14:textId="77777777" w:rsidR="00B86235" w:rsidRDefault="004874B5">
            <w:pPr>
              <w:spacing w:after="0" w:line="252" w:lineRule="auto"/>
            </w:pPr>
            <w:r>
              <w:rPr>
                <w:sz w:val="18"/>
              </w:rPr>
              <w:t>4.1</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94F3E62" w14:textId="77777777" w:rsidR="00B86235" w:rsidRPr="00043899" w:rsidRDefault="004874B5">
            <w:pPr>
              <w:spacing w:after="0" w:line="252" w:lineRule="auto"/>
              <w:rPr>
                <w:lang w:val="nb-NO"/>
              </w:rPr>
            </w:pPr>
            <w:r w:rsidRPr="00043899">
              <w:rPr>
                <w:sz w:val="18"/>
                <w:lang w:val="nb-NO"/>
              </w:rPr>
              <w:t>Nødvendige elektroarbeider, vern, kabling, merking og idriftsettelse skal inngå.</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AD787E6"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51D76DB"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10E8645C"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7D112E1" w14:textId="77777777" w:rsidR="00B86235" w:rsidRDefault="004874B5">
            <w:pPr>
              <w:spacing w:after="0" w:line="252" w:lineRule="auto"/>
            </w:pPr>
            <w:r>
              <w:rPr>
                <w:sz w:val="18"/>
              </w:rPr>
              <w:t>4.2</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569DD6E" w14:textId="6BE81D7F" w:rsidR="00B86235" w:rsidRPr="00903DA0" w:rsidRDefault="004874B5">
            <w:pPr>
              <w:spacing w:after="0" w:line="252" w:lineRule="auto"/>
              <w:rPr>
                <w:lang w:val="nb-NO"/>
              </w:rPr>
            </w:pPr>
            <w:r w:rsidRPr="00043899">
              <w:rPr>
                <w:sz w:val="18"/>
                <w:lang w:val="nb-NO"/>
              </w:rPr>
              <w:t xml:space="preserve">Aggregatet skal enkelt kunne </w:t>
            </w:r>
            <w:proofErr w:type="gramStart"/>
            <w:r w:rsidRPr="00043899">
              <w:rPr>
                <w:sz w:val="18"/>
                <w:lang w:val="nb-NO"/>
              </w:rPr>
              <w:t>integreres</w:t>
            </w:r>
            <w:proofErr w:type="gramEnd"/>
            <w:r w:rsidRPr="00043899">
              <w:rPr>
                <w:sz w:val="18"/>
                <w:lang w:val="nb-NO"/>
              </w:rPr>
              <w:t xml:space="preserve"> mot kommunens SD-anlegg med åpen protokoll, fortrinnsvis </w:t>
            </w:r>
            <w:proofErr w:type="spellStart"/>
            <w:r w:rsidRPr="00043899">
              <w:rPr>
                <w:sz w:val="18"/>
                <w:lang w:val="nb-NO"/>
              </w:rPr>
              <w:t>Modbus</w:t>
            </w:r>
            <w:proofErr w:type="spellEnd"/>
            <w:r w:rsidRPr="00043899">
              <w:rPr>
                <w:sz w:val="18"/>
                <w:lang w:val="nb-NO"/>
              </w:rPr>
              <w:t xml:space="preserve"> TCP/IP</w:t>
            </w:r>
            <w:r w:rsidR="00CA1862">
              <w:rPr>
                <w:sz w:val="18"/>
                <w:lang w:val="nb-NO"/>
              </w:rPr>
              <w:t xml:space="preserve"> eller </w:t>
            </w:r>
            <w:proofErr w:type="spellStart"/>
            <w:r w:rsidR="00B12EFF">
              <w:rPr>
                <w:sz w:val="18"/>
                <w:lang w:val="nb-NO"/>
              </w:rPr>
              <w:t>BACnet</w:t>
            </w:r>
            <w:proofErr w:type="spellEnd"/>
            <w:r w:rsidRPr="00043899">
              <w:rPr>
                <w:sz w:val="18"/>
                <w:lang w:val="nb-NO"/>
              </w:rPr>
              <w:t xml:space="preserve">. </w:t>
            </w:r>
            <w:r w:rsidRPr="00903DA0">
              <w:rPr>
                <w:sz w:val="18"/>
                <w:lang w:val="nb-NO"/>
              </w:rPr>
              <w:t xml:space="preserve">Eventuell </w:t>
            </w:r>
            <w:proofErr w:type="spellStart"/>
            <w:r w:rsidRPr="00903DA0">
              <w:rPr>
                <w:sz w:val="18"/>
                <w:lang w:val="nb-NO"/>
              </w:rPr>
              <w:t>gateway</w:t>
            </w:r>
            <w:proofErr w:type="spellEnd"/>
            <w:r w:rsidRPr="00903DA0">
              <w:rPr>
                <w:sz w:val="18"/>
                <w:lang w:val="nb-NO"/>
              </w:rPr>
              <w:t xml:space="preserve"> skal inngå.</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D3EABE3"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7E1D463"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43D616EF"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30F788C" w14:textId="77777777" w:rsidR="00B86235" w:rsidRDefault="004874B5">
            <w:pPr>
              <w:spacing w:after="0" w:line="252" w:lineRule="auto"/>
            </w:pPr>
            <w:r>
              <w:rPr>
                <w:sz w:val="18"/>
              </w:rPr>
              <w:t>4.3</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BF3C8B5" w14:textId="77777777" w:rsidR="00B86235" w:rsidRPr="00043899" w:rsidRDefault="004874B5">
            <w:pPr>
              <w:spacing w:after="0" w:line="252" w:lineRule="auto"/>
              <w:rPr>
                <w:lang w:val="nb-NO"/>
              </w:rPr>
            </w:pPr>
            <w:r w:rsidRPr="00043899">
              <w:rPr>
                <w:sz w:val="18"/>
                <w:lang w:val="nb-NO"/>
              </w:rPr>
              <w:t>Leverandøren skal levere foreløpig og endelig objekt-/punktliste for SD-anlegg.</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E82A334"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EA0F341"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4E025893"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BA39565" w14:textId="77777777" w:rsidR="00B86235" w:rsidRDefault="004874B5">
            <w:pPr>
              <w:spacing w:after="0" w:line="252" w:lineRule="auto"/>
            </w:pPr>
            <w:r>
              <w:rPr>
                <w:sz w:val="18"/>
              </w:rPr>
              <w:t>4.4</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2A5E6DA" w14:textId="77777777" w:rsidR="00B86235" w:rsidRPr="00043899" w:rsidRDefault="004874B5">
            <w:pPr>
              <w:spacing w:after="0" w:line="252" w:lineRule="auto"/>
              <w:rPr>
                <w:lang w:val="nb-NO"/>
              </w:rPr>
            </w:pPr>
            <w:r w:rsidRPr="00043899">
              <w:rPr>
                <w:sz w:val="18"/>
                <w:lang w:val="nb-NO"/>
              </w:rPr>
              <w:t>Følgende punkter skal minimum være tilgjengelige: start/stopp, drift, feil/alarm, filteralarm, temperaturer, settpunkter, viftehastighet, varmegjenvinnerstatus og relevante energidata der tilgjengelig.</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88498F2"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A589530"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1683B7C8"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5B0E7C1" w14:textId="77777777" w:rsidR="00B86235" w:rsidRDefault="004874B5">
            <w:pPr>
              <w:spacing w:after="0" w:line="252" w:lineRule="auto"/>
            </w:pPr>
            <w:r>
              <w:rPr>
                <w:sz w:val="18"/>
              </w:rPr>
              <w:t>4.5</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819CFC4" w14:textId="77777777" w:rsidR="00B86235" w:rsidRPr="00043899" w:rsidRDefault="004874B5">
            <w:pPr>
              <w:spacing w:after="0" w:line="252" w:lineRule="auto"/>
              <w:rPr>
                <w:lang w:val="nb-NO"/>
              </w:rPr>
            </w:pPr>
            <w:r w:rsidRPr="00043899">
              <w:rPr>
                <w:sz w:val="18"/>
                <w:lang w:val="nb-NO"/>
              </w:rPr>
              <w:t>Alarmtekster skal være norske, forståelige og egnet for driftspersonell.</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1ED4E73" w14:textId="36F35419" w:rsidR="00B86235" w:rsidRDefault="00A26C61">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A0C2C3A"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5EFE4D31"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B439FDB" w14:textId="77777777" w:rsidR="00B86235" w:rsidRDefault="004874B5">
            <w:pPr>
              <w:spacing w:after="0" w:line="252" w:lineRule="auto"/>
            </w:pPr>
            <w:r>
              <w:rPr>
                <w:sz w:val="18"/>
              </w:rPr>
              <w:t>4.6</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CC85504" w14:textId="77777777" w:rsidR="00B86235" w:rsidRPr="00043899" w:rsidRDefault="004874B5">
            <w:pPr>
              <w:spacing w:after="0" w:line="252" w:lineRule="auto"/>
              <w:rPr>
                <w:lang w:val="nb-NO"/>
              </w:rPr>
            </w:pPr>
            <w:r w:rsidRPr="00043899">
              <w:rPr>
                <w:sz w:val="18"/>
                <w:lang w:val="nb-NO"/>
              </w:rPr>
              <w:t>Leverandøren skal bistå kommunens SD-leverandør ved integrasjon, testing og overlevering.</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6908B73"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957ABD8"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45CCAC37"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9BDB427" w14:textId="77777777" w:rsidR="00B86235" w:rsidRDefault="004874B5">
            <w:pPr>
              <w:spacing w:after="0" w:line="252" w:lineRule="auto"/>
            </w:pPr>
            <w:r>
              <w:rPr>
                <w:sz w:val="18"/>
              </w:rPr>
              <w:t>4.7</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1EFFCA9" w14:textId="77777777" w:rsidR="00B86235" w:rsidRPr="00043899" w:rsidRDefault="004874B5">
            <w:pPr>
              <w:spacing w:after="0" w:line="252" w:lineRule="auto"/>
              <w:rPr>
                <w:lang w:val="nb-NO"/>
              </w:rPr>
            </w:pPr>
            <w:r w:rsidRPr="00043899">
              <w:rPr>
                <w:sz w:val="18"/>
                <w:lang w:val="nb-NO"/>
              </w:rPr>
              <w:t>Leverandøren skal beskrive cyber-/tilgangshåndtering for regulator, nettverk og fjernaksess dersom dette tilbys.</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37D107D" w14:textId="77777777" w:rsidR="00B86235" w:rsidRDefault="004874B5">
            <w:pPr>
              <w:spacing w:after="0" w:line="252" w:lineRule="auto"/>
            </w:pPr>
            <w:r>
              <w:rPr>
                <w:sz w:val="18"/>
              </w:rPr>
              <w:t>B</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5947148"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bl>
    <w:p w14:paraId="4B94D5A5" w14:textId="77777777" w:rsidR="00B86235" w:rsidRPr="00043899" w:rsidRDefault="00B86235">
      <w:pPr>
        <w:rPr>
          <w:lang w:val="nb-NO"/>
        </w:rPr>
      </w:pPr>
    </w:p>
    <w:p w14:paraId="69FCDAD6" w14:textId="77777777" w:rsidR="00B86235" w:rsidRPr="00043899" w:rsidRDefault="004874B5">
      <w:pPr>
        <w:pStyle w:val="Overskrift2"/>
        <w:spacing w:after="80"/>
        <w:rPr>
          <w:lang w:val="nb-NO"/>
        </w:rPr>
      </w:pPr>
      <w:r w:rsidRPr="00043899">
        <w:rPr>
          <w:lang w:val="nb-NO"/>
        </w:rPr>
        <w:t>5. Innregulering, testing og dokumentasjon</w:t>
      </w:r>
    </w:p>
    <w:p w14:paraId="0133AAA4" w14:textId="77777777" w:rsidR="00B86235" w:rsidRDefault="004874B5">
      <w:r w:rsidRPr="00043899">
        <w:rPr>
          <w:lang w:val="nb-NO"/>
        </w:rPr>
        <w:t xml:space="preserve">Tabellen under kan brukes direkte som kravmatrise i konkurransen. </w:t>
      </w:r>
      <w:proofErr w:type="spellStart"/>
      <w:r>
        <w:t>Leverandør</w:t>
      </w:r>
      <w:proofErr w:type="spellEnd"/>
      <w:r>
        <w:t xml:space="preserve"> </w:t>
      </w:r>
      <w:proofErr w:type="spellStart"/>
      <w:r>
        <w:t>skal</w:t>
      </w:r>
      <w:proofErr w:type="spellEnd"/>
      <w:r>
        <w:t xml:space="preserve"> </w:t>
      </w:r>
      <w:proofErr w:type="spellStart"/>
      <w:r>
        <w:t>fylle</w:t>
      </w:r>
      <w:proofErr w:type="spellEnd"/>
      <w:r>
        <w:t xml:space="preserve"> </w:t>
      </w:r>
      <w:proofErr w:type="spellStart"/>
      <w:r>
        <w:t>ut</w:t>
      </w:r>
      <w:proofErr w:type="spellEnd"/>
      <w:r>
        <w:t xml:space="preserve"> «Svar» og «</w:t>
      </w:r>
      <w:proofErr w:type="spellStart"/>
      <w:r>
        <w:t>Løsningsbeskrivelse</w:t>
      </w:r>
      <w:proofErr w:type="spellEnd"/>
      <w:r>
        <w:t>».</w:t>
      </w:r>
    </w:p>
    <w:tbl>
      <w:tblPr>
        <w:tblStyle w:val="TableNormal"/>
        <w:tblW w:w="0" w:type="auto"/>
        <w:jc w:val="center"/>
        <w:tblLook w:val="04A0" w:firstRow="1" w:lastRow="0" w:firstColumn="1" w:lastColumn="0" w:noHBand="0" w:noVBand="1"/>
      </w:tblPr>
      <w:tblGrid>
        <w:gridCol w:w="680"/>
        <w:gridCol w:w="5102"/>
        <w:gridCol w:w="680"/>
        <w:gridCol w:w="3175"/>
      </w:tblGrid>
      <w:tr w:rsidR="00B86235" w14:paraId="5681B3EF" w14:textId="77777777">
        <w:trPr>
          <w:jc w:val="center"/>
        </w:trPr>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12EA1F43" w14:textId="77777777" w:rsidR="00B86235" w:rsidRDefault="004874B5">
            <w:pPr>
              <w:spacing w:after="0" w:line="252" w:lineRule="auto"/>
            </w:pPr>
            <w:r>
              <w:rPr>
                <w:b/>
                <w:color w:val="FFFFFF"/>
                <w:sz w:val="18"/>
              </w:rPr>
              <w:t>Nr.</w:t>
            </w:r>
          </w:p>
        </w:tc>
        <w:tc>
          <w:tcPr>
            <w:tcW w:w="5102"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33ABE669" w14:textId="77777777" w:rsidR="00B86235" w:rsidRDefault="004874B5">
            <w:pPr>
              <w:spacing w:after="0" w:line="252" w:lineRule="auto"/>
            </w:pPr>
            <w:r>
              <w:rPr>
                <w:b/>
                <w:color w:val="FFFFFF"/>
                <w:sz w:val="18"/>
              </w:rPr>
              <w:t>Krav</w:t>
            </w:r>
          </w:p>
        </w:tc>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449AFE0" w14:textId="77777777" w:rsidR="00B86235" w:rsidRDefault="004874B5">
            <w:pPr>
              <w:spacing w:after="0" w:line="252" w:lineRule="auto"/>
            </w:pPr>
            <w:r>
              <w:rPr>
                <w:b/>
                <w:color w:val="FFFFFF"/>
                <w:sz w:val="18"/>
              </w:rPr>
              <w:t>Type</w:t>
            </w:r>
          </w:p>
        </w:tc>
        <w:tc>
          <w:tcPr>
            <w:tcW w:w="3175"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07D3B80" w14:textId="77777777" w:rsidR="00B86235" w:rsidRDefault="004874B5">
            <w:pPr>
              <w:spacing w:after="0" w:line="252" w:lineRule="auto"/>
            </w:pPr>
            <w:proofErr w:type="spellStart"/>
            <w:r>
              <w:rPr>
                <w:b/>
                <w:color w:val="FFFFFF"/>
                <w:sz w:val="18"/>
              </w:rPr>
              <w:t>Leverandørens</w:t>
            </w:r>
            <w:proofErr w:type="spellEnd"/>
            <w:r>
              <w:rPr>
                <w:b/>
                <w:color w:val="FFFFFF"/>
                <w:sz w:val="18"/>
              </w:rPr>
              <w:t xml:space="preserve"> </w:t>
            </w:r>
            <w:proofErr w:type="spellStart"/>
            <w:r>
              <w:rPr>
                <w:b/>
                <w:color w:val="FFFFFF"/>
                <w:sz w:val="18"/>
              </w:rPr>
              <w:t>svar</w:t>
            </w:r>
            <w:proofErr w:type="spellEnd"/>
            <w:r>
              <w:rPr>
                <w:b/>
                <w:color w:val="FFFFFF"/>
                <w:sz w:val="18"/>
              </w:rPr>
              <w:t xml:space="preserve"> / </w:t>
            </w:r>
            <w:proofErr w:type="spellStart"/>
            <w:r>
              <w:rPr>
                <w:b/>
                <w:color w:val="FFFFFF"/>
                <w:sz w:val="18"/>
              </w:rPr>
              <w:t>løsningsbeskrivelse</w:t>
            </w:r>
            <w:proofErr w:type="spellEnd"/>
          </w:p>
        </w:tc>
      </w:tr>
      <w:tr w:rsidR="00B86235" w:rsidRPr="00A84BCA" w14:paraId="2E9ACD58"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A6AA1BC" w14:textId="77777777" w:rsidR="00B86235" w:rsidRDefault="004874B5">
            <w:pPr>
              <w:spacing w:after="0" w:line="252" w:lineRule="auto"/>
            </w:pPr>
            <w:r>
              <w:rPr>
                <w:sz w:val="18"/>
              </w:rPr>
              <w:t>5.1</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5C38DB5" w14:textId="77777777" w:rsidR="00B86235" w:rsidRPr="00043899" w:rsidRDefault="004874B5">
            <w:pPr>
              <w:spacing w:after="0" w:line="252" w:lineRule="auto"/>
              <w:rPr>
                <w:lang w:val="nb-NO"/>
              </w:rPr>
            </w:pPr>
            <w:r w:rsidRPr="00043899">
              <w:rPr>
                <w:sz w:val="18"/>
                <w:lang w:val="nb-NO"/>
              </w:rPr>
              <w:t xml:space="preserve">Anlegget skal </w:t>
            </w:r>
            <w:proofErr w:type="spellStart"/>
            <w:r w:rsidRPr="00043899">
              <w:rPr>
                <w:sz w:val="18"/>
                <w:lang w:val="nb-NO"/>
              </w:rPr>
              <w:t>innreguleres</w:t>
            </w:r>
            <w:proofErr w:type="spellEnd"/>
            <w:r w:rsidRPr="00043899">
              <w:rPr>
                <w:sz w:val="18"/>
                <w:lang w:val="nb-NO"/>
              </w:rPr>
              <w:t xml:space="preserve"> og dokumenteres før overtakelse.</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2EB2921"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262FB5A"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59E47484"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8DA2E20" w14:textId="77777777" w:rsidR="00B86235" w:rsidRDefault="004874B5">
            <w:pPr>
              <w:spacing w:after="0" w:line="252" w:lineRule="auto"/>
            </w:pPr>
            <w:r>
              <w:rPr>
                <w:sz w:val="18"/>
              </w:rPr>
              <w:t>5.2</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CF234DA" w14:textId="77777777" w:rsidR="00B86235" w:rsidRPr="00043899" w:rsidRDefault="004874B5">
            <w:pPr>
              <w:spacing w:after="0" w:line="252" w:lineRule="auto"/>
              <w:rPr>
                <w:lang w:val="nb-NO"/>
              </w:rPr>
            </w:pPr>
            <w:r w:rsidRPr="00043899">
              <w:rPr>
                <w:sz w:val="18"/>
                <w:lang w:val="nb-NO"/>
              </w:rPr>
              <w:t>Funksjonstest skal omfatte normal drift, stopp/start, alarmer, filtervakt, frostvern, varmegjenvinner, vifteregulering og SD-punkter.</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8446B03"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4B64440"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6A2890B7"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B0AC77C" w14:textId="77777777" w:rsidR="00B86235" w:rsidRDefault="004874B5">
            <w:pPr>
              <w:spacing w:after="0" w:line="252" w:lineRule="auto"/>
            </w:pPr>
            <w:r>
              <w:rPr>
                <w:sz w:val="18"/>
              </w:rPr>
              <w:t>5.3</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80B1352" w14:textId="77777777" w:rsidR="00B86235" w:rsidRPr="00043899" w:rsidRDefault="004874B5">
            <w:pPr>
              <w:spacing w:after="0" w:line="252" w:lineRule="auto"/>
              <w:rPr>
                <w:lang w:val="nb-NO"/>
              </w:rPr>
            </w:pPr>
            <w:r w:rsidRPr="00043899">
              <w:rPr>
                <w:sz w:val="18"/>
                <w:lang w:val="nb-NO"/>
              </w:rPr>
              <w:t>Leverandøren skal levere innreguleringsprotokoll med målte luftmengder og avvik.</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B9DE707"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56ACC7D"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354EDBAB"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CC37817" w14:textId="77777777" w:rsidR="00B86235" w:rsidRDefault="004874B5">
            <w:pPr>
              <w:spacing w:after="0" w:line="252" w:lineRule="auto"/>
            </w:pPr>
            <w:r>
              <w:rPr>
                <w:sz w:val="18"/>
              </w:rPr>
              <w:lastRenderedPageBreak/>
              <w:t>5.4</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74B5212" w14:textId="77777777" w:rsidR="00B86235" w:rsidRPr="00043899" w:rsidRDefault="004874B5">
            <w:pPr>
              <w:spacing w:after="0" w:line="252" w:lineRule="auto"/>
              <w:rPr>
                <w:lang w:val="nb-NO"/>
              </w:rPr>
            </w:pPr>
            <w:r w:rsidRPr="00043899">
              <w:rPr>
                <w:sz w:val="18"/>
                <w:lang w:val="nb-NO"/>
              </w:rPr>
              <w:t>Leverandøren skal gjennomføre opplæring av driftspersonell.</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E638E00"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ECBDD25"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3ADE035B"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913425C" w14:textId="77777777" w:rsidR="00B86235" w:rsidRDefault="004874B5">
            <w:pPr>
              <w:spacing w:after="0" w:line="252" w:lineRule="auto"/>
            </w:pPr>
            <w:r>
              <w:rPr>
                <w:sz w:val="18"/>
              </w:rPr>
              <w:t>5.5</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B1B8D06" w14:textId="6950F8A6" w:rsidR="00B86235" w:rsidRPr="00043899" w:rsidRDefault="004874B5">
            <w:pPr>
              <w:spacing w:after="0" w:line="252" w:lineRule="auto"/>
              <w:rPr>
                <w:lang w:val="nb-NO"/>
              </w:rPr>
            </w:pPr>
            <w:r w:rsidRPr="00043899">
              <w:rPr>
                <w:sz w:val="18"/>
                <w:lang w:val="nb-NO"/>
              </w:rPr>
              <w:t>Komplett FDV skal leveres digitalt</w:t>
            </w:r>
            <w:r w:rsidR="003F5872">
              <w:rPr>
                <w:sz w:val="18"/>
                <w:lang w:val="nb-NO"/>
              </w:rPr>
              <w:t xml:space="preserve"> etter NS34</w:t>
            </w:r>
            <w:r w:rsidR="008F46E3">
              <w:rPr>
                <w:sz w:val="18"/>
                <w:lang w:val="nb-NO"/>
              </w:rPr>
              <w:t>56</w:t>
            </w:r>
            <w:r w:rsidRPr="00043899">
              <w:rPr>
                <w:sz w:val="18"/>
                <w:lang w:val="nb-NO"/>
              </w:rPr>
              <w:t xml:space="preserve"> før overtakelse.</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CBC6735"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BFB81C2"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C316A4" w:rsidRPr="00A84BCA" w14:paraId="712F04AB"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0010A3C" w14:textId="5B6AF9C0" w:rsidR="00C316A4" w:rsidRDefault="00C316A4" w:rsidP="00C316A4">
            <w:pPr>
              <w:spacing w:after="0" w:line="252" w:lineRule="auto"/>
              <w:rPr>
                <w:sz w:val="18"/>
              </w:rPr>
            </w:pPr>
            <w:r>
              <w:rPr>
                <w:sz w:val="18"/>
              </w:rPr>
              <w:t>5.6</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C133750" w14:textId="77777777" w:rsidR="00C316A4" w:rsidRPr="00C316A4" w:rsidRDefault="00C316A4" w:rsidP="00C316A4">
            <w:pPr>
              <w:spacing w:after="0" w:line="252" w:lineRule="auto"/>
              <w:rPr>
                <w:sz w:val="18"/>
                <w:lang w:val="nb-NO"/>
              </w:rPr>
            </w:pPr>
            <w:r w:rsidRPr="00C316A4">
              <w:rPr>
                <w:sz w:val="18"/>
                <w:lang w:val="nb-NO"/>
              </w:rPr>
              <w:t>Leverandøren skal inkludere nødvendig service og vedlikehold i garantitiden på 5 år uten tillegg i kontraktssummen.</w:t>
            </w:r>
          </w:p>
          <w:p w14:paraId="42F2596B" w14:textId="77777777" w:rsidR="00C316A4" w:rsidRPr="00043899" w:rsidRDefault="00C316A4" w:rsidP="00C316A4">
            <w:pPr>
              <w:spacing w:after="0" w:line="252" w:lineRule="auto"/>
              <w:rPr>
                <w:sz w:val="18"/>
                <w:lang w:val="nb-NO"/>
              </w:rPr>
            </w:pP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65D2B7F" w14:textId="025B029C" w:rsidR="00C316A4" w:rsidRPr="00C316A4" w:rsidRDefault="00C316A4" w:rsidP="00C316A4">
            <w:pPr>
              <w:spacing w:after="0" w:line="252" w:lineRule="auto"/>
              <w:rPr>
                <w:sz w:val="18"/>
                <w:lang w:val="nb-NO"/>
              </w:rPr>
            </w:pPr>
            <w:r>
              <w:rPr>
                <w:sz w:val="18"/>
                <w:lang w:val="nb-NO"/>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F5A95BC" w14:textId="09BE567A" w:rsidR="00C316A4" w:rsidRPr="00043899" w:rsidRDefault="00C316A4" w:rsidP="00C316A4">
            <w:pPr>
              <w:spacing w:after="0" w:line="252" w:lineRule="auto"/>
              <w:rPr>
                <w:sz w:val="18"/>
                <w:lang w:val="nb-NO"/>
              </w:rPr>
            </w:pPr>
            <w:r w:rsidRPr="00043899">
              <w:rPr>
                <w:sz w:val="18"/>
                <w:lang w:val="nb-NO"/>
              </w:rPr>
              <w:t>Svar: [Ja/Nei/Delvis]</w:t>
            </w:r>
            <w:r w:rsidRPr="00043899">
              <w:rPr>
                <w:sz w:val="18"/>
                <w:lang w:val="nb-NO"/>
              </w:rPr>
              <w:br/>
              <w:t>Beskrivelse: [fylles ut av leverandør]</w:t>
            </w:r>
          </w:p>
        </w:tc>
      </w:tr>
    </w:tbl>
    <w:p w14:paraId="3DEEC669" w14:textId="77777777" w:rsidR="00B86235" w:rsidRPr="00043899" w:rsidRDefault="00B86235">
      <w:pPr>
        <w:rPr>
          <w:lang w:val="nb-NO"/>
        </w:rPr>
      </w:pPr>
    </w:p>
    <w:p w14:paraId="5140AA23" w14:textId="77777777" w:rsidR="00B86235" w:rsidRPr="00043899" w:rsidRDefault="004874B5">
      <w:pPr>
        <w:pStyle w:val="Overskrift2"/>
        <w:spacing w:after="80"/>
        <w:rPr>
          <w:lang w:val="nb-NO"/>
        </w:rPr>
      </w:pPr>
      <w:r w:rsidRPr="00043899">
        <w:rPr>
          <w:lang w:val="nb-NO"/>
        </w:rPr>
        <w:t>6. Skole i drift, risiko og praktisk gjennomføring</w:t>
      </w:r>
    </w:p>
    <w:p w14:paraId="2A01CE1E" w14:textId="77777777" w:rsidR="00B86235" w:rsidRDefault="004874B5">
      <w:r w:rsidRPr="00043899">
        <w:rPr>
          <w:lang w:val="nb-NO"/>
        </w:rPr>
        <w:t xml:space="preserve">Tabellen under kan brukes direkte som kravmatrise i konkurransen. </w:t>
      </w:r>
      <w:proofErr w:type="spellStart"/>
      <w:r>
        <w:t>Leverandør</w:t>
      </w:r>
      <w:proofErr w:type="spellEnd"/>
      <w:r>
        <w:t xml:space="preserve"> </w:t>
      </w:r>
      <w:proofErr w:type="spellStart"/>
      <w:r>
        <w:t>skal</w:t>
      </w:r>
      <w:proofErr w:type="spellEnd"/>
      <w:r>
        <w:t xml:space="preserve"> </w:t>
      </w:r>
      <w:proofErr w:type="spellStart"/>
      <w:r>
        <w:t>fylle</w:t>
      </w:r>
      <w:proofErr w:type="spellEnd"/>
      <w:r>
        <w:t xml:space="preserve"> </w:t>
      </w:r>
      <w:proofErr w:type="spellStart"/>
      <w:r>
        <w:t>ut</w:t>
      </w:r>
      <w:proofErr w:type="spellEnd"/>
      <w:r>
        <w:t xml:space="preserve"> «Svar» og «</w:t>
      </w:r>
      <w:proofErr w:type="spellStart"/>
      <w:r>
        <w:t>Løsningsbeskrivelse</w:t>
      </w:r>
      <w:proofErr w:type="spellEnd"/>
      <w:r>
        <w:t>».</w:t>
      </w:r>
    </w:p>
    <w:tbl>
      <w:tblPr>
        <w:tblStyle w:val="TableNormal"/>
        <w:tblW w:w="0" w:type="auto"/>
        <w:jc w:val="center"/>
        <w:tblLook w:val="04A0" w:firstRow="1" w:lastRow="0" w:firstColumn="1" w:lastColumn="0" w:noHBand="0" w:noVBand="1"/>
      </w:tblPr>
      <w:tblGrid>
        <w:gridCol w:w="680"/>
        <w:gridCol w:w="5102"/>
        <w:gridCol w:w="680"/>
        <w:gridCol w:w="3175"/>
      </w:tblGrid>
      <w:tr w:rsidR="00B86235" w14:paraId="649E6F3C" w14:textId="77777777">
        <w:trPr>
          <w:jc w:val="center"/>
        </w:trPr>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3A1FF464" w14:textId="77777777" w:rsidR="00B86235" w:rsidRDefault="004874B5">
            <w:pPr>
              <w:spacing w:after="0" w:line="252" w:lineRule="auto"/>
            </w:pPr>
            <w:r>
              <w:rPr>
                <w:b/>
                <w:color w:val="FFFFFF"/>
                <w:sz w:val="18"/>
              </w:rPr>
              <w:t>Nr.</w:t>
            </w:r>
          </w:p>
        </w:tc>
        <w:tc>
          <w:tcPr>
            <w:tcW w:w="5102"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21CE6596" w14:textId="77777777" w:rsidR="00B86235" w:rsidRDefault="004874B5">
            <w:pPr>
              <w:spacing w:after="0" w:line="252" w:lineRule="auto"/>
            </w:pPr>
            <w:r>
              <w:rPr>
                <w:b/>
                <w:color w:val="FFFFFF"/>
                <w:sz w:val="18"/>
              </w:rPr>
              <w:t>Krav</w:t>
            </w:r>
          </w:p>
        </w:tc>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527EB6A8" w14:textId="77777777" w:rsidR="00B86235" w:rsidRDefault="004874B5">
            <w:pPr>
              <w:spacing w:after="0" w:line="252" w:lineRule="auto"/>
            </w:pPr>
            <w:r>
              <w:rPr>
                <w:b/>
                <w:color w:val="FFFFFF"/>
                <w:sz w:val="18"/>
              </w:rPr>
              <w:t>Type</w:t>
            </w:r>
          </w:p>
        </w:tc>
        <w:tc>
          <w:tcPr>
            <w:tcW w:w="3175"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4E25FC7A" w14:textId="77777777" w:rsidR="00B86235" w:rsidRDefault="004874B5">
            <w:pPr>
              <w:spacing w:after="0" w:line="252" w:lineRule="auto"/>
            </w:pPr>
            <w:proofErr w:type="spellStart"/>
            <w:r>
              <w:rPr>
                <w:b/>
                <w:color w:val="FFFFFF"/>
                <w:sz w:val="18"/>
              </w:rPr>
              <w:t>Leverandørens</w:t>
            </w:r>
            <w:proofErr w:type="spellEnd"/>
            <w:r>
              <w:rPr>
                <w:b/>
                <w:color w:val="FFFFFF"/>
                <w:sz w:val="18"/>
              </w:rPr>
              <w:t xml:space="preserve"> </w:t>
            </w:r>
            <w:proofErr w:type="spellStart"/>
            <w:r>
              <w:rPr>
                <w:b/>
                <w:color w:val="FFFFFF"/>
                <w:sz w:val="18"/>
              </w:rPr>
              <w:t>svar</w:t>
            </w:r>
            <w:proofErr w:type="spellEnd"/>
            <w:r>
              <w:rPr>
                <w:b/>
                <w:color w:val="FFFFFF"/>
                <w:sz w:val="18"/>
              </w:rPr>
              <w:t xml:space="preserve"> / </w:t>
            </w:r>
            <w:proofErr w:type="spellStart"/>
            <w:r>
              <w:rPr>
                <w:b/>
                <w:color w:val="FFFFFF"/>
                <w:sz w:val="18"/>
              </w:rPr>
              <w:t>løsningsbeskrivelse</w:t>
            </w:r>
            <w:proofErr w:type="spellEnd"/>
          </w:p>
        </w:tc>
      </w:tr>
      <w:tr w:rsidR="00B86235" w:rsidRPr="00A84BCA" w14:paraId="191D6C27"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51B6B56" w14:textId="77777777" w:rsidR="00B86235" w:rsidRDefault="004874B5">
            <w:pPr>
              <w:spacing w:after="0" w:line="252" w:lineRule="auto"/>
            </w:pPr>
            <w:r>
              <w:rPr>
                <w:sz w:val="18"/>
              </w:rPr>
              <w:t>6.1</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11FF86A" w14:textId="77777777" w:rsidR="00B86235" w:rsidRPr="00043899" w:rsidRDefault="004874B5">
            <w:pPr>
              <w:spacing w:after="0" w:line="252" w:lineRule="auto"/>
              <w:rPr>
                <w:lang w:val="nb-NO"/>
              </w:rPr>
            </w:pPr>
            <w:r w:rsidRPr="00043899">
              <w:rPr>
                <w:sz w:val="18"/>
                <w:lang w:val="nb-NO"/>
              </w:rPr>
              <w:t>Leverandøren skal beskrive plan for gjennomføring med minst mulig ulempe for skolens drift.</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4D19C8D"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B5A5E29"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2FB3057D"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744821B" w14:textId="77777777" w:rsidR="00B86235" w:rsidRDefault="004874B5">
            <w:pPr>
              <w:spacing w:after="0" w:line="252" w:lineRule="auto"/>
            </w:pPr>
            <w:r>
              <w:rPr>
                <w:sz w:val="18"/>
              </w:rPr>
              <w:t>6.2</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CB55912" w14:textId="77777777" w:rsidR="00B86235" w:rsidRPr="00043899" w:rsidRDefault="004874B5">
            <w:pPr>
              <w:spacing w:after="0" w:line="252" w:lineRule="auto"/>
              <w:rPr>
                <w:lang w:val="nb-NO"/>
              </w:rPr>
            </w:pPr>
            <w:r w:rsidRPr="00043899">
              <w:rPr>
                <w:sz w:val="18"/>
                <w:lang w:val="nb-NO"/>
              </w:rPr>
              <w:t>Arbeid i eller nær områder der barn ferdes skal planlegges og sikres særskilt.</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07B3E58"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1A11F13"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78333465"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33F6B65" w14:textId="77777777" w:rsidR="00B86235" w:rsidRDefault="004874B5">
            <w:pPr>
              <w:spacing w:after="0" w:line="252" w:lineRule="auto"/>
            </w:pPr>
            <w:r>
              <w:rPr>
                <w:sz w:val="18"/>
              </w:rPr>
              <w:t>6.3</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67DE49C" w14:textId="77777777" w:rsidR="00B86235" w:rsidRPr="00043899" w:rsidRDefault="004874B5">
            <w:pPr>
              <w:spacing w:after="0" w:line="252" w:lineRule="auto"/>
              <w:rPr>
                <w:lang w:val="nb-NO"/>
              </w:rPr>
            </w:pPr>
            <w:r w:rsidRPr="00043899">
              <w:rPr>
                <w:sz w:val="18"/>
                <w:lang w:val="nb-NO"/>
              </w:rPr>
              <w:t>Eventuelle driftsstans i ventilasjon skal avtales på forhånd og begrenses i tid.</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07CADBF"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B69C666"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24B9B20D"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C4ACDD9" w14:textId="77777777" w:rsidR="00B86235" w:rsidRDefault="004874B5">
            <w:pPr>
              <w:spacing w:after="0" w:line="252" w:lineRule="auto"/>
            </w:pPr>
            <w:r>
              <w:rPr>
                <w:sz w:val="18"/>
              </w:rPr>
              <w:t>6.4</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583097F" w14:textId="77777777" w:rsidR="00B86235" w:rsidRPr="00043899" w:rsidRDefault="004874B5">
            <w:pPr>
              <w:spacing w:after="0" w:line="252" w:lineRule="auto"/>
              <w:rPr>
                <w:lang w:val="nb-NO"/>
              </w:rPr>
            </w:pPr>
            <w:r w:rsidRPr="00043899">
              <w:rPr>
                <w:sz w:val="18"/>
                <w:lang w:val="nb-NO"/>
              </w:rPr>
              <w:t>Leverandøren skal beskrive behov for kran, løft, hulltaking, midlertidig sikring og transportvei.</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C62E683"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08D2A57"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r w:rsidR="00B86235" w:rsidRPr="00A84BCA" w14:paraId="71E69E2D"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4C475CF" w14:textId="77777777" w:rsidR="00B86235" w:rsidRDefault="004874B5">
            <w:pPr>
              <w:spacing w:after="0" w:line="252" w:lineRule="auto"/>
            </w:pPr>
            <w:r>
              <w:rPr>
                <w:sz w:val="18"/>
              </w:rPr>
              <w:t>6.5</w:t>
            </w:r>
          </w:p>
        </w:tc>
        <w:tc>
          <w:tcPr>
            <w:tcW w:w="5102"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3571C4A" w14:textId="77777777" w:rsidR="00B86235" w:rsidRPr="00043899" w:rsidRDefault="004874B5">
            <w:pPr>
              <w:spacing w:after="0" w:line="252" w:lineRule="auto"/>
              <w:rPr>
                <w:lang w:val="nb-NO"/>
              </w:rPr>
            </w:pPr>
            <w:r w:rsidRPr="00043899">
              <w:rPr>
                <w:sz w:val="18"/>
                <w:lang w:val="nb-NO"/>
              </w:rPr>
              <w:t>Leverandøren skal beskrive hvordan støv, støy, lukt og avfall håndteres.</w:t>
            </w:r>
          </w:p>
        </w:tc>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BEBFB89" w14:textId="77777777" w:rsidR="00B86235" w:rsidRDefault="004874B5">
            <w:pPr>
              <w:spacing w:after="0" w:line="252" w:lineRule="auto"/>
            </w:pPr>
            <w:r>
              <w:rPr>
                <w:sz w:val="18"/>
              </w:rPr>
              <w:t>M</w:t>
            </w:r>
          </w:p>
        </w:tc>
        <w:tc>
          <w:tcPr>
            <w:tcW w:w="3175"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0710CE5" w14:textId="77777777" w:rsidR="00B86235" w:rsidRPr="00043899" w:rsidRDefault="004874B5">
            <w:pPr>
              <w:spacing w:after="0" w:line="252" w:lineRule="auto"/>
              <w:rPr>
                <w:lang w:val="nb-NO"/>
              </w:rPr>
            </w:pPr>
            <w:r w:rsidRPr="00043899">
              <w:rPr>
                <w:sz w:val="18"/>
                <w:lang w:val="nb-NO"/>
              </w:rPr>
              <w:t>Svar: [Ja/Nei/Delvis]</w:t>
            </w:r>
            <w:r w:rsidRPr="00043899">
              <w:rPr>
                <w:sz w:val="18"/>
                <w:lang w:val="nb-NO"/>
              </w:rPr>
              <w:br/>
              <w:t>Beskrivelse: [fylles ut av leverandør]</w:t>
            </w:r>
          </w:p>
        </w:tc>
      </w:tr>
    </w:tbl>
    <w:p w14:paraId="3656B9AB" w14:textId="77777777" w:rsidR="00B86235" w:rsidRPr="00043899" w:rsidRDefault="00B86235">
      <w:pPr>
        <w:rPr>
          <w:lang w:val="nb-NO"/>
        </w:rPr>
      </w:pPr>
    </w:p>
    <w:p w14:paraId="5BF5459F" w14:textId="77777777" w:rsidR="00A26C61" w:rsidRDefault="00A26C61">
      <w:pPr>
        <w:spacing w:after="200"/>
        <w:rPr>
          <w:rFonts w:asciiTheme="majorHAnsi" w:eastAsiaTheme="majorEastAsia" w:hAnsiTheme="majorHAnsi" w:cstheme="majorBidi"/>
          <w:b/>
          <w:bCs/>
          <w:color w:val="1F4E79"/>
          <w:sz w:val="32"/>
          <w:szCs w:val="28"/>
          <w:lang w:val="nb-NO"/>
        </w:rPr>
      </w:pPr>
      <w:r>
        <w:rPr>
          <w:lang w:val="nb-NO"/>
        </w:rPr>
        <w:br w:type="page"/>
      </w:r>
    </w:p>
    <w:p w14:paraId="2B7D7849" w14:textId="2FEE1701" w:rsidR="00B86235" w:rsidRPr="00043899" w:rsidRDefault="004874B5">
      <w:pPr>
        <w:pStyle w:val="Overskrift1"/>
        <w:spacing w:before="200" w:after="80"/>
        <w:rPr>
          <w:lang w:val="nb-NO"/>
        </w:rPr>
      </w:pPr>
      <w:r w:rsidRPr="00043899">
        <w:rPr>
          <w:lang w:val="nb-NO"/>
        </w:rPr>
        <w:lastRenderedPageBreak/>
        <w:t>Vedlegg 2 – Prisskjema</w:t>
      </w:r>
    </w:p>
    <w:p w14:paraId="7BBD13DC" w14:textId="77777777" w:rsidR="00B86235" w:rsidRPr="00B630EE" w:rsidRDefault="004874B5">
      <w:pPr>
        <w:rPr>
          <w:lang w:val="nb-NO"/>
        </w:rPr>
      </w:pPr>
      <w:r w:rsidRPr="00043899">
        <w:rPr>
          <w:lang w:val="nb-NO"/>
        </w:rPr>
        <w:t xml:space="preserve">Alle priser oppgis ekskl. mva. </w:t>
      </w:r>
      <w:r w:rsidRPr="00340598">
        <w:rPr>
          <w:lang w:val="nb-NO"/>
        </w:rPr>
        <w:t xml:space="preserve">Alle nødvendige ytelser for komplett leveranse skal inngå. </w:t>
      </w:r>
      <w:r w:rsidRPr="00B630EE">
        <w:rPr>
          <w:lang w:val="nb-NO"/>
        </w:rPr>
        <w:t>Poster som ikke prises anses inkludert i øvrige poster.</w:t>
      </w:r>
    </w:p>
    <w:tbl>
      <w:tblPr>
        <w:tblStyle w:val="TableNormal"/>
        <w:tblW w:w="0" w:type="auto"/>
        <w:jc w:val="center"/>
        <w:tblLook w:val="04A0" w:firstRow="1" w:lastRow="0" w:firstColumn="1" w:lastColumn="0" w:noHBand="0" w:noVBand="1"/>
      </w:tblPr>
      <w:tblGrid>
        <w:gridCol w:w="737"/>
        <w:gridCol w:w="4989"/>
        <w:gridCol w:w="850"/>
        <w:gridCol w:w="1134"/>
        <w:gridCol w:w="1417"/>
      </w:tblGrid>
      <w:tr w:rsidR="00B86235" w14:paraId="73DD5B5F" w14:textId="77777777">
        <w:trPr>
          <w:jc w:val="center"/>
        </w:trPr>
        <w:tc>
          <w:tcPr>
            <w:tcW w:w="737"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FC5FD12" w14:textId="77777777" w:rsidR="00B86235" w:rsidRDefault="004874B5">
            <w:pPr>
              <w:spacing w:after="0" w:line="252" w:lineRule="auto"/>
            </w:pPr>
            <w:r>
              <w:rPr>
                <w:b/>
                <w:color w:val="FFFFFF"/>
                <w:sz w:val="18"/>
              </w:rPr>
              <w:t>Post</w:t>
            </w:r>
          </w:p>
        </w:tc>
        <w:tc>
          <w:tcPr>
            <w:tcW w:w="4989"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D09122C" w14:textId="77777777" w:rsidR="00B86235" w:rsidRDefault="004874B5">
            <w:pPr>
              <w:spacing w:after="0" w:line="252" w:lineRule="auto"/>
            </w:pPr>
            <w:proofErr w:type="spellStart"/>
            <w:r>
              <w:rPr>
                <w:b/>
                <w:color w:val="FFFFFF"/>
                <w:sz w:val="18"/>
              </w:rPr>
              <w:t>Beskrivelse</w:t>
            </w:r>
            <w:proofErr w:type="spellEnd"/>
          </w:p>
        </w:tc>
        <w:tc>
          <w:tcPr>
            <w:tcW w:w="85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6F05BB01" w14:textId="77777777" w:rsidR="00B86235" w:rsidRDefault="004874B5">
            <w:pPr>
              <w:spacing w:after="0" w:line="252" w:lineRule="auto"/>
            </w:pPr>
            <w:proofErr w:type="spellStart"/>
            <w:r>
              <w:rPr>
                <w:b/>
                <w:color w:val="FFFFFF"/>
                <w:sz w:val="18"/>
              </w:rPr>
              <w:t>Enhet</w:t>
            </w:r>
            <w:proofErr w:type="spellEnd"/>
          </w:p>
        </w:tc>
        <w:tc>
          <w:tcPr>
            <w:tcW w:w="1134"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2274D89D" w14:textId="77777777" w:rsidR="00B86235" w:rsidRDefault="004874B5">
            <w:pPr>
              <w:spacing w:after="0" w:line="252" w:lineRule="auto"/>
            </w:pPr>
            <w:proofErr w:type="spellStart"/>
            <w:r>
              <w:rPr>
                <w:b/>
                <w:color w:val="FFFFFF"/>
                <w:sz w:val="18"/>
              </w:rPr>
              <w:t>Mengde</w:t>
            </w:r>
            <w:proofErr w:type="spellEnd"/>
          </w:p>
        </w:tc>
        <w:tc>
          <w:tcPr>
            <w:tcW w:w="1417"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5903D992" w14:textId="77777777" w:rsidR="00B86235" w:rsidRDefault="004874B5">
            <w:pPr>
              <w:spacing w:after="0" w:line="252" w:lineRule="auto"/>
            </w:pPr>
            <w:r>
              <w:rPr>
                <w:b/>
                <w:color w:val="FFFFFF"/>
                <w:sz w:val="18"/>
              </w:rPr>
              <w:t xml:space="preserve">Pris </w:t>
            </w:r>
            <w:proofErr w:type="spellStart"/>
            <w:r>
              <w:rPr>
                <w:b/>
                <w:color w:val="FFFFFF"/>
                <w:sz w:val="18"/>
              </w:rPr>
              <w:t>ekskl</w:t>
            </w:r>
            <w:proofErr w:type="spellEnd"/>
            <w:r>
              <w:rPr>
                <w:b/>
                <w:color w:val="FFFFFF"/>
                <w:sz w:val="18"/>
              </w:rPr>
              <w:t xml:space="preserve">. </w:t>
            </w:r>
            <w:proofErr w:type="spellStart"/>
            <w:r>
              <w:rPr>
                <w:b/>
                <w:color w:val="FFFFFF"/>
                <w:sz w:val="18"/>
              </w:rPr>
              <w:t>mva</w:t>
            </w:r>
            <w:proofErr w:type="spellEnd"/>
            <w:r>
              <w:rPr>
                <w:b/>
                <w:color w:val="FFFFFF"/>
                <w:sz w:val="18"/>
              </w:rPr>
              <w:t>.</w:t>
            </w:r>
          </w:p>
        </w:tc>
      </w:tr>
      <w:tr w:rsidR="00B86235" w14:paraId="66AC23F2" w14:textId="77777777">
        <w:trPr>
          <w:jc w:val="center"/>
        </w:trPr>
        <w:tc>
          <w:tcPr>
            <w:tcW w:w="737"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49841BE" w14:textId="77777777" w:rsidR="00B86235" w:rsidRDefault="004874B5">
            <w:pPr>
              <w:spacing w:after="0" w:line="252" w:lineRule="auto"/>
            </w:pPr>
            <w:r>
              <w:rPr>
                <w:sz w:val="18"/>
              </w:rPr>
              <w:t>1</w:t>
            </w:r>
          </w:p>
        </w:tc>
        <w:tc>
          <w:tcPr>
            <w:tcW w:w="498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D7E44C6" w14:textId="094D6DAA" w:rsidR="00B86235" w:rsidRPr="00043899" w:rsidRDefault="00F024E9">
            <w:pPr>
              <w:spacing w:after="0" w:line="252" w:lineRule="auto"/>
              <w:rPr>
                <w:lang w:val="nb-NO"/>
              </w:rPr>
            </w:pPr>
            <w:r>
              <w:rPr>
                <w:sz w:val="18"/>
                <w:lang w:val="nb-NO"/>
              </w:rPr>
              <w:t>Totalpris</w:t>
            </w:r>
            <w:r w:rsidR="00EE68F6">
              <w:rPr>
                <w:sz w:val="18"/>
                <w:lang w:val="nb-NO"/>
              </w:rPr>
              <w:t>, inkl. alle kostnader.</w:t>
            </w:r>
          </w:p>
        </w:tc>
        <w:tc>
          <w:tcPr>
            <w:tcW w:w="85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12A29E6" w14:textId="77777777" w:rsidR="00B86235" w:rsidRDefault="004874B5">
            <w:pPr>
              <w:spacing w:after="0" w:line="252" w:lineRule="auto"/>
            </w:pPr>
            <w:r>
              <w:rPr>
                <w:sz w:val="18"/>
              </w:rPr>
              <w:t>RS</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5FB0818" w14:textId="77777777" w:rsidR="00B86235" w:rsidRDefault="00B86235">
            <w:pPr>
              <w:spacing w:after="0" w:line="252" w:lineRule="auto"/>
            </w:pPr>
          </w:p>
        </w:tc>
        <w:tc>
          <w:tcPr>
            <w:tcW w:w="1417"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49F31CB" w14:textId="77777777" w:rsidR="00B86235" w:rsidRDefault="00B86235">
            <w:pPr>
              <w:spacing w:after="0" w:line="252" w:lineRule="auto"/>
            </w:pPr>
          </w:p>
        </w:tc>
      </w:tr>
      <w:tr w:rsidR="00F024E9" w:rsidRPr="007E1083" w14:paraId="70495163" w14:textId="77777777">
        <w:trPr>
          <w:jc w:val="center"/>
        </w:trPr>
        <w:tc>
          <w:tcPr>
            <w:tcW w:w="737"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A53792A" w14:textId="47C423D9" w:rsidR="00F024E9" w:rsidRDefault="00F024E9">
            <w:pPr>
              <w:spacing w:after="0" w:line="252" w:lineRule="auto"/>
              <w:rPr>
                <w:sz w:val="18"/>
              </w:rPr>
            </w:pPr>
            <w:r>
              <w:rPr>
                <w:sz w:val="18"/>
              </w:rPr>
              <w:t>2</w:t>
            </w:r>
          </w:p>
        </w:tc>
        <w:tc>
          <w:tcPr>
            <w:tcW w:w="498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F5C00C5" w14:textId="55CCC731" w:rsidR="00F024E9" w:rsidRDefault="00F024E9">
            <w:pPr>
              <w:spacing w:after="0" w:line="252" w:lineRule="auto"/>
              <w:rPr>
                <w:sz w:val="18"/>
                <w:lang w:val="nb-NO"/>
              </w:rPr>
            </w:pPr>
            <w:r>
              <w:rPr>
                <w:sz w:val="18"/>
                <w:lang w:val="nb-NO"/>
              </w:rPr>
              <w:t>Serviceavtale, årlig kostnad</w:t>
            </w:r>
            <w:r w:rsidR="007E1083">
              <w:rPr>
                <w:sz w:val="18"/>
                <w:lang w:val="nb-NO"/>
              </w:rPr>
              <w:t xml:space="preserve"> </w:t>
            </w:r>
            <w:proofErr w:type="spellStart"/>
            <w:r w:rsidR="007E1083">
              <w:rPr>
                <w:sz w:val="18"/>
                <w:lang w:val="nb-NO"/>
              </w:rPr>
              <w:t>inkl</w:t>
            </w:r>
            <w:proofErr w:type="spellEnd"/>
            <w:r w:rsidR="007E1083">
              <w:rPr>
                <w:sz w:val="18"/>
                <w:lang w:val="nb-NO"/>
              </w:rPr>
              <w:t xml:space="preserve"> filterskrift</w:t>
            </w:r>
            <w:r w:rsidR="00A807A4">
              <w:rPr>
                <w:sz w:val="18"/>
                <w:lang w:val="nb-NO"/>
              </w:rPr>
              <w:t xml:space="preserve"> og filter</w:t>
            </w:r>
          </w:p>
        </w:tc>
        <w:tc>
          <w:tcPr>
            <w:tcW w:w="85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7966E77" w14:textId="2405CF83" w:rsidR="00F024E9" w:rsidRPr="007E1083" w:rsidRDefault="007A1538">
            <w:pPr>
              <w:spacing w:after="0" w:line="252" w:lineRule="auto"/>
              <w:rPr>
                <w:sz w:val="18"/>
                <w:lang w:val="nb-NO"/>
              </w:rPr>
            </w:pPr>
            <w:r>
              <w:rPr>
                <w:sz w:val="18"/>
                <w:lang w:val="nb-NO"/>
              </w:rPr>
              <w:t>RS</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118B076" w14:textId="77777777" w:rsidR="00F024E9" w:rsidRPr="007E1083" w:rsidRDefault="00F024E9">
            <w:pPr>
              <w:spacing w:after="0" w:line="252" w:lineRule="auto"/>
              <w:rPr>
                <w:lang w:val="nb-NO"/>
              </w:rPr>
            </w:pPr>
          </w:p>
        </w:tc>
        <w:tc>
          <w:tcPr>
            <w:tcW w:w="1417"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B36618D" w14:textId="77777777" w:rsidR="00F024E9" w:rsidRPr="007E1083" w:rsidRDefault="00F024E9">
            <w:pPr>
              <w:spacing w:after="0" w:line="252" w:lineRule="auto"/>
              <w:rPr>
                <w:lang w:val="nb-NO"/>
              </w:rPr>
            </w:pPr>
          </w:p>
        </w:tc>
      </w:tr>
      <w:tr w:rsidR="00B86235" w14:paraId="5B8A1DA5" w14:textId="77777777">
        <w:trPr>
          <w:jc w:val="center"/>
        </w:trPr>
        <w:tc>
          <w:tcPr>
            <w:tcW w:w="737"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8F999B5" w14:textId="6AF4E521" w:rsidR="00B86235" w:rsidRDefault="00C1654C">
            <w:pPr>
              <w:spacing w:after="0" w:line="252" w:lineRule="auto"/>
            </w:pPr>
            <w:r>
              <w:t>3</w:t>
            </w:r>
          </w:p>
        </w:tc>
        <w:tc>
          <w:tcPr>
            <w:tcW w:w="498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D18958D" w14:textId="716FD1C1" w:rsidR="00B86235" w:rsidRPr="00043899" w:rsidRDefault="00A36F03">
            <w:pPr>
              <w:spacing w:after="0" w:line="252" w:lineRule="auto"/>
              <w:rPr>
                <w:lang w:val="nb-NO"/>
              </w:rPr>
            </w:pPr>
            <w:r>
              <w:rPr>
                <w:sz w:val="18"/>
                <w:lang w:val="nb-NO"/>
              </w:rPr>
              <w:t>Opsjon:</w:t>
            </w:r>
            <w:r w:rsidR="004074DC">
              <w:rPr>
                <w:lang w:val="nb-NO"/>
              </w:rPr>
              <w:t xml:space="preserve"> K</w:t>
            </w:r>
            <w:r w:rsidR="004074DC" w:rsidRPr="00A26C61">
              <w:rPr>
                <w:lang w:val="nb-NO"/>
              </w:rPr>
              <w:t>jøling, kjøleaggregat, komplett levert som en del av totalentreprisen</w:t>
            </w:r>
          </w:p>
        </w:tc>
        <w:tc>
          <w:tcPr>
            <w:tcW w:w="85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B7D5FF3" w14:textId="77777777" w:rsidR="00B86235" w:rsidRDefault="004874B5">
            <w:pPr>
              <w:spacing w:after="0" w:line="252" w:lineRule="auto"/>
            </w:pPr>
            <w:r>
              <w:rPr>
                <w:sz w:val="18"/>
              </w:rPr>
              <w:t>RS</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3128261" w14:textId="77777777" w:rsidR="00B86235" w:rsidRDefault="00B86235">
            <w:pPr>
              <w:spacing w:after="0" w:line="252" w:lineRule="auto"/>
            </w:pPr>
          </w:p>
        </w:tc>
        <w:tc>
          <w:tcPr>
            <w:tcW w:w="1417"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2486C05" w14:textId="77777777" w:rsidR="00B86235" w:rsidRDefault="00B86235">
            <w:pPr>
              <w:spacing w:after="0" w:line="252" w:lineRule="auto"/>
            </w:pPr>
          </w:p>
        </w:tc>
      </w:tr>
      <w:tr w:rsidR="00B86235" w14:paraId="73ED5E61" w14:textId="77777777">
        <w:trPr>
          <w:jc w:val="center"/>
        </w:trPr>
        <w:tc>
          <w:tcPr>
            <w:tcW w:w="737"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B73E586" w14:textId="398F9D13" w:rsidR="00B86235" w:rsidRDefault="00C1654C">
            <w:pPr>
              <w:spacing w:after="0" w:line="252" w:lineRule="auto"/>
            </w:pPr>
            <w:r>
              <w:t>4</w:t>
            </w:r>
          </w:p>
        </w:tc>
        <w:tc>
          <w:tcPr>
            <w:tcW w:w="4989"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6DD1676" w14:textId="463EB4E9" w:rsidR="00B86235" w:rsidRPr="00043899" w:rsidRDefault="004874B5">
            <w:pPr>
              <w:spacing w:after="0" w:line="252" w:lineRule="auto"/>
              <w:rPr>
                <w:lang w:val="nb-NO"/>
              </w:rPr>
            </w:pPr>
            <w:r w:rsidRPr="00A25CB6">
              <w:rPr>
                <w:sz w:val="18"/>
                <w:lang w:val="nb-NO"/>
              </w:rPr>
              <w:t>Opsjon:</w:t>
            </w:r>
            <w:r w:rsidRPr="00043899">
              <w:rPr>
                <w:sz w:val="18"/>
                <w:lang w:val="nb-NO"/>
              </w:rPr>
              <w:t xml:space="preserve"> ny</w:t>
            </w:r>
            <w:r w:rsidR="00C57AA5">
              <w:rPr>
                <w:sz w:val="18"/>
                <w:lang w:val="nb-NO"/>
              </w:rPr>
              <w:t>e</w:t>
            </w:r>
            <w:r w:rsidRPr="00043899">
              <w:rPr>
                <w:sz w:val="18"/>
                <w:lang w:val="nb-NO"/>
              </w:rPr>
              <w:t xml:space="preserve"> vifte</w:t>
            </w:r>
            <w:r w:rsidR="00C57AA5">
              <w:rPr>
                <w:sz w:val="18"/>
                <w:lang w:val="nb-NO"/>
              </w:rPr>
              <w:t>r</w:t>
            </w:r>
            <w:r w:rsidRPr="00043899">
              <w:rPr>
                <w:sz w:val="18"/>
                <w:lang w:val="nb-NO"/>
              </w:rPr>
              <w:t xml:space="preserve"> dersom eksisterende vifte ikke kan gjenbrukes</w:t>
            </w:r>
          </w:p>
        </w:tc>
        <w:tc>
          <w:tcPr>
            <w:tcW w:w="85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81D6B07" w14:textId="77777777" w:rsidR="00B86235" w:rsidRDefault="004874B5">
            <w:pPr>
              <w:spacing w:after="0" w:line="252" w:lineRule="auto"/>
            </w:pPr>
            <w:r>
              <w:rPr>
                <w:sz w:val="18"/>
              </w:rPr>
              <w:t>RS</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8CE6F91" w14:textId="77777777" w:rsidR="00B86235" w:rsidRDefault="00B86235">
            <w:pPr>
              <w:spacing w:after="0" w:line="252" w:lineRule="auto"/>
            </w:pPr>
          </w:p>
        </w:tc>
        <w:tc>
          <w:tcPr>
            <w:tcW w:w="1417"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1CDCEAD" w14:textId="77777777" w:rsidR="00B86235" w:rsidRDefault="00B86235">
            <w:pPr>
              <w:spacing w:after="0" w:line="252" w:lineRule="auto"/>
            </w:pPr>
          </w:p>
        </w:tc>
      </w:tr>
    </w:tbl>
    <w:p w14:paraId="1C8FEF6F" w14:textId="77777777" w:rsidR="00B86235" w:rsidRPr="00043899" w:rsidRDefault="004874B5">
      <w:pPr>
        <w:rPr>
          <w:lang w:val="nb-NO"/>
        </w:rPr>
      </w:pPr>
      <w:r w:rsidRPr="00043899">
        <w:rPr>
          <w:lang w:val="nb-NO"/>
        </w:rPr>
        <w:t>Sum tilbud ekskl. mva.: kr ____________________</w:t>
      </w:r>
    </w:p>
    <w:p w14:paraId="723BD3A7" w14:textId="77777777" w:rsidR="00B86235" w:rsidRPr="00043899" w:rsidRDefault="004874B5">
      <w:pPr>
        <w:rPr>
          <w:lang w:val="nb-NO"/>
        </w:rPr>
      </w:pPr>
      <w:r w:rsidRPr="00043899">
        <w:rPr>
          <w:lang w:val="nb-NO"/>
        </w:rPr>
        <w:t>Merverdiavgift: kr ____________________</w:t>
      </w:r>
    </w:p>
    <w:p w14:paraId="4B7821EC" w14:textId="77777777" w:rsidR="00B86235" w:rsidRPr="00043899" w:rsidRDefault="004874B5">
      <w:pPr>
        <w:rPr>
          <w:lang w:val="nb-NO"/>
        </w:rPr>
      </w:pPr>
      <w:r w:rsidRPr="00043899">
        <w:rPr>
          <w:lang w:val="nb-NO"/>
        </w:rPr>
        <w:t>Sum tilbud inkl. mva.: kr ____________________</w:t>
      </w:r>
    </w:p>
    <w:p w14:paraId="2E636C31" w14:textId="77777777" w:rsidR="00A26C61" w:rsidRDefault="00A26C61">
      <w:pPr>
        <w:spacing w:after="200"/>
        <w:rPr>
          <w:rFonts w:asciiTheme="majorHAnsi" w:eastAsiaTheme="majorEastAsia" w:hAnsiTheme="majorHAnsi" w:cstheme="majorBidi"/>
          <w:b/>
          <w:bCs/>
          <w:color w:val="1F4E79"/>
          <w:sz w:val="32"/>
          <w:szCs w:val="28"/>
          <w:lang w:val="nb-NO"/>
        </w:rPr>
      </w:pPr>
      <w:r>
        <w:rPr>
          <w:lang w:val="nb-NO"/>
        </w:rPr>
        <w:br w:type="page"/>
      </w:r>
    </w:p>
    <w:p w14:paraId="4708A8A0" w14:textId="6B7CD0CE" w:rsidR="00B86235" w:rsidRPr="00CB27F2" w:rsidRDefault="004874B5">
      <w:pPr>
        <w:pStyle w:val="Overskrift1"/>
        <w:spacing w:before="200" w:after="80"/>
        <w:rPr>
          <w:lang w:val="nb-NO"/>
        </w:rPr>
      </w:pPr>
      <w:r w:rsidRPr="00CB27F2">
        <w:rPr>
          <w:lang w:val="nb-NO"/>
        </w:rPr>
        <w:lastRenderedPageBreak/>
        <w:t>Vedlegg 3 – Tilbudsbrev</w:t>
      </w:r>
    </w:p>
    <w:p w14:paraId="49641DE9" w14:textId="77777777" w:rsidR="00B86235" w:rsidRPr="00CB27F2" w:rsidRDefault="004874B5">
      <w:pPr>
        <w:rPr>
          <w:lang w:val="nb-NO"/>
        </w:rPr>
      </w:pPr>
      <w:r w:rsidRPr="00CB27F2">
        <w:rPr>
          <w:lang w:val="nb-NO"/>
        </w:rPr>
        <w:t>Til: Aurskog-Høland kommune</w:t>
      </w:r>
    </w:p>
    <w:p w14:paraId="033A57EC" w14:textId="77777777" w:rsidR="00B86235" w:rsidRPr="00043899" w:rsidRDefault="004874B5">
      <w:pPr>
        <w:rPr>
          <w:lang w:val="nb-NO"/>
        </w:rPr>
      </w:pPr>
      <w:r w:rsidRPr="00043899">
        <w:rPr>
          <w:lang w:val="nb-NO"/>
        </w:rPr>
        <w:t>Anskaffelse: Utskifting av ventilasjonsaggregat ved [navn på barneskole]</w:t>
      </w:r>
    </w:p>
    <w:p w14:paraId="05366F5D" w14:textId="52423F98" w:rsidR="00B86235" w:rsidRPr="00043899" w:rsidRDefault="004874B5">
      <w:pPr>
        <w:rPr>
          <w:lang w:val="nb-NO"/>
        </w:rPr>
      </w:pPr>
      <w:r w:rsidRPr="00043899">
        <w:rPr>
          <w:lang w:val="nb-NO"/>
        </w:rPr>
        <w:t>Referanse: AHK</w:t>
      </w:r>
      <w:r w:rsidR="00D1309C">
        <w:rPr>
          <w:lang w:val="nb-NO"/>
        </w:rPr>
        <w:t xml:space="preserve"> 26/022</w:t>
      </w:r>
    </w:p>
    <w:p w14:paraId="2F7D8134" w14:textId="0E6A6A0F" w:rsidR="00B86235" w:rsidRPr="00043899" w:rsidRDefault="004874B5">
      <w:pPr>
        <w:rPr>
          <w:lang w:val="nb-NO"/>
        </w:rPr>
      </w:pPr>
      <w:r w:rsidRPr="00043899">
        <w:rPr>
          <w:lang w:val="nb-NO"/>
        </w:rPr>
        <w:t xml:space="preserve">Tilbudsfrist: </w:t>
      </w:r>
      <w:r w:rsidR="00D1309C">
        <w:rPr>
          <w:lang w:val="nb-NO"/>
        </w:rPr>
        <w:t>09.10</w:t>
      </w:r>
      <w:r w:rsidR="0042073F">
        <w:rPr>
          <w:lang w:val="nb-NO"/>
        </w:rPr>
        <w:t>.26</w:t>
      </w:r>
      <w:r w:rsidRPr="00043899">
        <w:rPr>
          <w:lang w:val="nb-NO"/>
        </w:rPr>
        <w:t xml:space="preserve"> kl. 12:00</w:t>
      </w:r>
    </w:p>
    <w:p w14:paraId="20029F12" w14:textId="77777777" w:rsidR="00B86235" w:rsidRPr="00043899" w:rsidRDefault="004874B5">
      <w:pPr>
        <w:rPr>
          <w:lang w:val="nb-NO"/>
        </w:rPr>
      </w:pPr>
      <w:r w:rsidRPr="00043899">
        <w:rPr>
          <w:lang w:val="nb-NO"/>
        </w:rPr>
        <w:t xml:space="preserve">Vi viser til konkurransegrunnlaget og tilbyr med dette å utføre oppdraget i samsvar med konkurransegrunnlaget og de vilkår som </w:t>
      </w:r>
      <w:proofErr w:type="gramStart"/>
      <w:r w:rsidRPr="00043899">
        <w:rPr>
          <w:lang w:val="nb-NO"/>
        </w:rPr>
        <w:t>fremgår</w:t>
      </w:r>
      <w:proofErr w:type="gramEnd"/>
      <w:r w:rsidRPr="00043899">
        <w:rPr>
          <w:lang w:val="nb-NO"/>
        </w:rPr>
        <w:t xml:space="preserve"> av vårt tilbud.</w:t>
      </w:r>
    </w:p>
    <w:tbl>
      <w:tblPr>
        <w:tblStyle w:val="TableNormal"/>
        <w:tblW w:w="0" w:type="auto"/>
        <w:jc w:val="center"/>
        <w:tblLook w:val="04A0" w:firstRow="1" w:lastRow="0" w:firstColumn="1" w:lastColumn="0" w:noHBand="0" w:noVBand="1"/>
      </w:tblPr>
      <w:tblGrid>
        <w:gridCol w:w="2835"/>
        <w:gridCol w:w="6236"/>
      </w:tblGrid>
      <w:tr w:rsidR="00B86235" w14:paraId="50396AA4"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5D458250" w14:textId="77777777" w:rsidR="00B86235" w:rsidRDefault="004874B5">
            <w:pPr>
              <w:spacing w:after="0" w:line="252" w:lineRule="auto"/>
            </w:pPr>
            <w:proofErr w:type="spellStart"/>
            <w:r>
              <w:rPr>
                <w:b/>
                <w:sz w:val="18"/>
              </w:rPr>
              <w:t>Tilbyder</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FCCFDDB" w14:textId="77777777" w:rsidR="00B86235" w:rsidRDefault="004874B5">
            <w:pPr>
              <w:spacing w:after="0" w:line="252" w:lineRule="auto"/>
            </w:pPr>
            <w:r>
              <w:rPr>
                <w:sz w:val="18"/>
              </w:rPr>
              <w:t>[</w:t>
            </w:r>
            <w:proofErr w:type="spellStart"/>
            <w:r>
              <w:rPr>
                <w:sz w:val="18"/>
              </w:rPr>
              <w:t>firmanavn</w:t>
            </w:r>
            <w:proofErr w:type="spellEnd"/>
            <w:r>
              <w:rPr>
                <w:sz w:val="18"/>
              </w:rPr>
              <w:t>]</w:t>
            </w:r>
          </w:p>
        </w:tc>
      </w:tr>
      <w:tr w:rsidR="00B86235" w14:paraId="03FFFD5B"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2C698EC1" w14:textId="77777777" w:rsidR="00B86235" w:rsidRDefault="004874B5">
            <w:pPr>
              <w:spacing w:after="0" w:line="252" w:lineRule="auto"/>
            </w:pPr>
            <w:proofErr w:type="spellStart"/>
            <w:r>
              <w:rPr>
                <w:b/>
                <w:sz w:val="18"/>
              </w:rPr>
              <w:t>Organisasjonsnummer</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428BB88" w14:textId="77777777" w:rsidR="00B86235" w:rsidRDefault="004874B5">
            <w:pPr>
              <w:spacing w:after="0" w:line="252" w:lineRule="auto"/>
            </w:pPr>
            <w:r>
              <w:rPr>
                <w:sz w:val="18"/>
              </w:rPr>
              <w:t>[org.nr.]</w:t>
            </w:r>
          </w:p>
        </w:tc>
      </w:tr>
      <w:tr w:rsidR="00B86235" w14:paraId="243626A5"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337BE192" w14:textId="77777777" w:rsidR="00B86235" w:rsidRDefault="004874B5">
            <w:pPr>
              <w:spacing w:after="0" w:line="252" w:lineRule="auto"/>
            </w:pPr>
            <w:proofErr w:type="spellStart"/>
            <w:r>
              <w:rPr>
                <w:b/>
                <w:sz w:val="18"/>
              </w:rPr>
              <w:t>Kontaktperson</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27E8B22" w14:textId="77777777" w:rsidR="00B86235" w:rsidRDefault="004874B5">
            <w:pPr>
              <w:spacing w:after="0" w:line="252" w:lineRule="auto"/>
            </w:pPr>
            <w:r>
              <w:rPr>
                <w:sz w:val="18"/>
              </w:rPr>
              <w:t>[</w:t>
            </w:r>
            <w:proofErr w:type="spellStart"/>
            <w:r>
              <w:rPr>
                <w:sz w:val="18"/>
              </w:rPr>
              <w:t>navn</w:t>
            </w:r>
            <w:proofErr w:type="spellEnd"/>
            <w:r>
              <w:rPr>
                <w:sz w:val="18"/>
              </w:rPr>
              <w:t xml:space="preserve">, </w:t>
            </w:r>
            <w:proofErr w:type="spellStart"/>
            <w:r>
              <w:rPr>
                <w:sz w:val="18"/>
              </w:rPr>
              <w:t>telefon</w:t>
            </w:r>
            <w:proofErr w:type="spellEnd"/>
            <w:r>
              <w:rPr>
                <w:sz w:val="18"/>
              </w:rPr>
              <w:t>, e-post]</w:t>
            </w:r>
          </w:p>
        </w:tc>
      </w:tr>
      <w:tr w:rsidR="00B86235" w14:paraId="5053FF6D"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03DD88BD" w14:textId="77777777" w:rsidR="00B86235" w:rsidRDefault="004874B5">
            <w:pPr>
              <w:spacing w:after="0" w:line="252" w:lineRule="auto"/>
            </w:pPr>
            <w:r>
              <w:rPr>
                <w:b/>
                <w:sz w:val="18"/>
              </w:rPr>
              <w:t xml:space="preserve">Samlet </w:t>
            </w:r>
            <w:proofErr w:type="spellStart"/>
            <w:r>
              <w:rPr>
                <w:b/>
                <w:sz w:val="18"/>
              </w:rPr>
              <w:t>tilbudssum</w:t>
            </w:r>
            <w:proofErr w:type="spellEnd"/>
            <w:r>
              <w:rPr>
                <w:b/>
                <w:sz w:val="18"/>
              </w:rPr>
              <w:t xml:space="preserve"> </w:t>
            </w:r>
            <w:proofErr w:type="spellStart"/>
            <w:r>
              <w:rPr>
                <w:b/>
                <w:sz w:val="18"/>
              </w:rPr>
              <w:t>ekskl</w:t>
            </w:r>
            <w:proofErr w:type="spellEnd"/>
            <w:r>
              <w:rPr>
                <w:b/>
                <w:sz w:val="18"/>
              </w:rPr>
              <w:t xml:space="preserve">. </w:t>
            </w:r>
            <w:proofErr w:type="spellStart"/>
            <w:r>
              <w:rPr>
                <w:b/>
                <w:sz w:val="18"/>
              </w:rPr>
              <w:t>mva</w:t>
            </w:r>
            <w:proofErr w:type="spellEnd"/>
            <w:r>
              <w:rPr>
                <w:b/>
                <w:sz w:val="18"/>
              </w:rPr>
              <w:t>.</w:t>
            </w:r>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BBB09EA" w14:textId="77777777" w:rsidR="00B86235" w:rsidRDefault="004874B5">
            <w:pPr>
              <w:spacing w:after="0" w:line="252" w:lineRule="auto"/>
            </w:pPr>
            <w:proofErr w:type="spellStart"/>
            <w:r>
              <w:rPr>
                <w:sz w:val="18"/>
              </w:rPr>
              <w:t>kr</w:t>
            </w:r>
            <w:proofErr w:type="spellEnd"/>
            <w:r>
              <w:rPr>
                <w:sz w:val="18"/>
              </w:rPr>
              <w:t xml:space="preserve"> </w:t>
            </w:r>
            <w:proofErr w:type="gramStart"/>
            <w:r>
              <w:rPr>
                <w:sz w:val="18"/>
              </w:rPr>
              <w:t>[ ]</w:t>
            </w:r>
            <w:proofErr w:type="gramEnd"/>
          </w:p>
        </w:tc>
      </w:tr>
      <w:tr w:rsidR="00B86235" w14:paraId="0FD2C820"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463316DB" w14:textId="77777777" w:rsidR="00B86235" w:rsidRDefault="004874B5">
            <w:pPr>
              <w:spacing w:after="0" w:line="252" w:lineRule="auto"/>
            </w:pPr>
            <w:proofErr w:type="spellStart"/>
            <w:r>
              <w:rPr>
                <w:b/>
                <w:sz w:val="18"/>
              </w:rPr>
              <w:t>Mva</w:t>
            </w:r>
            <w:proofErr w:type="spellEnd"/>
            <w:r>
              <w:rPr>
                <w:b/>
                <w:sz w:val="18"/>
              </w:rPr>
              <w:t>.</w:t>
            </w:r>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5DAE06F" w14:textId="77777777" w:rsidR="00B86235" w:rsidRDefault="004874B5">
            <w:pPr>
              <w:spacing w:after="0" w:line="252" w:lineRule="auto"/>
            </w:pPr>
            <w:proofErr w:type="spellStart"/>
            <w:r>
              <w:rPr>
                <w:sz w:val="18"/>
              </w:rPr>
              <w:t>kr</w:t>
            </w:r>
            <w:proofErr w:type="spellEnd"/>
            <w:r>
              <w:rPr>
                <w:sz w:val="18"/>
              </w:rPr>
              <w:t xml:space="preserve"> </w:t>
            </w:r>
            <w:proofErr w:type="gramStart"/>
            <w:r>
              <w:rPr>
                <w:sz w:val="18"/>
              </w:rPr>
              <w:t>[ ]</w:t>
            </w:r>
            <w:proofErr w:type="gramEnd"/>
          </w:p>
        </w:tc>
      </w:tr>
      <w:tr w:rsidR="00B86235" w14:paraId="11FAEBDC"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2AA40E70" w14:textId="77777777" w:rsidR="00B86235" w:rsidRDefault="004874B5">
            <w:pPr>
              <w:spacing w:after="0" w:line="252" w:lineRule="auto"/>
            </w:pPr>
            <w:r>
              <w:rPr>
                <w:b/>
                <w:sz w:val="18"/>
              </w:rPr>
              <w:t xml:space="preserve">Samlet </w:t>
            </w:r>
            <w:proofErr w:type="spellStart"/>
            <w:r>
              <w:rPr>
                <w:b/>
                <w:sz w:val="18"/>
              </w:rPr>
              <w:t>tilbudssum</w:t>
            </w:r>
            <w:proofErr w:type="spellEnd"/>
            <w:r>
              <w:rPr>
                <w:b/>
                <w:sz w:val="18"/>
              </w:rPr>
              <w:t xml:space="preserve"> </w:t>
            </w:r>
            <w:proofErr w:type="spellStart"/>
            <w:r>
              <w:rPr>
                <w:b/>
                <w:sz w:val="18"/>
              </w:rPr>
              <w:t>inkl</w:t>
            </w:r>
            <w:proofErr w:type="spellEnd"/>
            <w:r>
              <w:rPr>
                <w:b/>
                <w:sz w:val="18"/>
              </w:rPr>
              <w:t xml:space="preserve">. </w:t>
            </w:r>
            <w:proofErr w:type="spellStart"/>
            <w:r>
              <w:rPr>
                <w:b/>
                <w:sz w:val="18"/>
              </w:rPr>
              <w:t>mva</w:t>
            </w:r>
            <w:proofErr w:type="spellEnd"/>
            <w:r>
              <w:rPr>
                <w:b/>
                <w:sz w:val="18"/>
              </w:rPr>
              <w:t>.</w:t>
            </w:r>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B078188" w14:textId="77777777" w:rsidR="00B86235" w:rsidRDefault="004874B5">
            <w:pPr>
              <w:spacing w:after="0" w:line="252" w:lineRule="auto"/>
            </w:pPr>
            <w:proofErr w:type="spellStart"/>
            <w:r>
              <w:rPr>
                <w:sz w:val="18"/>
              </w:rPr>
              <w:t>kr</w:t>
            </w:r>
            <w:proofErr w:type="spellEnd"/>
            <w:r>
              <w:rPr>
                <w:sz w:val="18"/>
              </w:rPr>
              <w:t xml:space="preserve"> </w:t>
            </w:r>
            <w:proofErr w:type="gramStart"/>
            <w:r>
              <w:rPr>
                <w:sz w:val="18"/>
              </w:rPr>
              <w:t>[ ]</w:t>
            </w:r>
            <w:proofErr w:type="gramEnd"/>
          </w:p>
        </w:tc>
      </w:tr>
      <w:tr w:rsidR="00B86235" w14:paraId="6BB374C5"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41D93A02" w14:textId="77777777" w:rsidR="00B86235" w:rsidRDefault="004874B5">
            <w:pPr>
              <w:spacing w:after="0" w:line="252" w:lineRule="auto"/>
            </w:pPr>
            <w:proofErr w:type="spellStart"/>
            <w:r>
              <w:rPr>
                <w:b/>
                <w:sz w:val="18"/>
              </w:rPr>
              <w:t>Vedståelsesfrist</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880ABAE" w14:textId="77777777" w:rsidR="00B86235" w:rsidRDefault="004874B5">
            <w:pPr>
              <w:spacing w:after="0" w:line="252" w:lineRule="auto"/>
            </w:pPr>
            <w:r>
              <w:rPr>
                <w:sz w:val="18"/>
              </w:rPr>
              <w:t>[</w:t>
            </w:r>
            <w:proofErr w:type="spellStart"/>
            <w:r>
              <w:rPr>
                <w:sz w:val="18"/>
              </w:rPr>
              <w:t>dato</w:t>
            </w:r>
            <w:proofErr w:type="spellEnd"/>
            <w:r>
              <w:rPr>
                <w:sz w:val="18"/>
              </w:rPr>
              <w:t>]</w:t>
            </w:r>
          </w:p>
        </w:tc>
      </w:tr>
      <w:tr w:rsidR="00B86235" w14:paraId="730D4EED" w14:textId="77777777">
        <w:trPr>
          <w:jc w:val="center"/>
        </w:trPr>
        <w:tc>
          <w:tcPr>
            <w:tcW w:w="2835" w:type="dxa"/>
            <w:tcBorders>
              <w:top w:val="single" w:sz="4" w:space="0" w:color="BFBFBF"/>
              <w:left w:val="single" w:sz="4" w:space="0" w:color="BFBFBF"/>
              <w:bottom w:val="single" w:sz="4" w:space="0" w:color="BFBFBF"/>
              <w:right w:val="single" w:sz="4" w:space="0" w:color="BFBFBF"/>
            </w:tcBorders>
            <w:shd w:val="clear" w:color="auto" w:fill="D9EAF7"/>
            <w:tcMar>
              <w:top w:w="120" w:type="dxa"/>
              <w:left w:w="120" w:type="dxa"/>
              <w:bottom w:w="120" w:type="dxa"/>
              <w:right w:w="120" w:type="dxa"/>
            </w:tcMar>
            <w:vAlign w:val="center"/>
          </w:tcPr>
          <w:p w14:paraId="3D337A98" w14:textId="77777777" w:rsidR="00B86235" w:rsidRDefault="004874B5">
            <w:pPr>
              <w:spacing w:after="0" w:line="252" w:lineRule="auto"/>
            </w:pPr>
            <w:proofErr w:type="spellStart"/>
            <w:r>
              <w:rPr>
                <w:b/>
                <w:sz w:val="18"/>
              </w:rPr>
              <w:t>Forbehold</w:t>
            </w:r>
            <w:proofErr w:type="spellEnd"/>
            <w:r>
              <w:rPr>
                <w:b/>
                <w:sz w:val="18"/>
              </w:rPr>
              <w:t xml:space="preserve"> og </w:t>
            </w:r>
            <w:proofErr w:type="spellStart"/>
            <w:r>
              <w:rPr>
                <w:b/>
                <w:sz w:val="18"/>
              </w:rPr>
              <w:t>avvik</w:t>
            </w:r>
            <w:proofErr w:type="spellEnd"/>
          </w:p>
        </w:tc>
        <w:tc>
          <w:tcPr>
            <w:tcW w:w="6236"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6AE24452" w14:textId="77777777" w:rsidR="00B86235" w:rsidRDefault="004874B5">
            <w:pPr>
              <w:spacing w:after="0" w:line="252" w:lineRule="auto"/>
            </w:pPr>
            <w:r>
              <w:rPr>
                <w:sz w:val="18"/>
              </w:rPr>
              <w:t>[</w:t>
            </w:r>
            <w:proofErr w:type="spellStart"/>
            <w:r>
              <w:rPr>
                <w:sz w:val="18"/>
              </w:rPr>
              <w:t>ingen</w:t>
            </w:r>
            <w:proofErr w:type="spellEnd"/>
            <w:r>
              <w:rPr>
                <w:sz w:val="18"/>
              </w:rPr>
              <w:t>] / [</w:t>
            </w:r>
            <w:proofErr w:type="spellStart"/>
            <w:r>
              <w:rPr>
                <w:sz w:val="18"/>
              </w:rPr>
              <w:t>beskriv</w:t>
            </w:r>
            <w:proofErr w:type="spellEnd"/>
            <w:r>
              <w:rPr>
                <w:sz w:val="18"/>
              </w:rPr>
              <w:t xml:space="preserve"> </w:t>
            </w:r>
            <w:proofErr w:type="spellStart"/>
            <w:r>
              <w:rPr>
                <w:sz w:val="18"/>
              </w:rPr>
              <w:t>tydelig</w:t>
            </w:r>
            <w:proofErr w:type="spellEnd"/>
            <w:r>
              <w:rPr>
                <w:sz w:val="18"/>
              </w:rPr>
              <w:t>]</w:t>
            </w:r>
          </w:p>
        </w:tc>
      </w:tr>
    </w:tbl>
    <w:p w14:paraId="44E871BC" w14:textId="77777777" w:rsidR="00B86235" w:rsidRDefault="00B86235"/>
    <w:p w14:paraId="7FC7DC8D" w14:textId="77777777" w:rsidR="00B86235" w:rsidRDefault="004874B5">
      <w:r>
        <w:t xml:space="preserve">Vedlegg </w:t>
      </w:r>
      <w:proofErr w:type="spellStart"/>
      <w:r>
        <w:t>til</w:t>
      </w:r>
      <w:proofErr w:type="spellEnd"/>
      <w:r>
        <w:t xml:space="preserve"> </w:t>
      </w:r>
      <w:proofErr w:type="spellStart"/>
      <w:r>
        <w:t>tilbudet</w:t>
      </w:r>
      <w:proofErr w:type="spellEnd"/>
      <w:r>
        <w:t>:</w:t>
      </w:r>
    </w:p>
    <w:p w14:paraId="5D82BAF0" w14:textId="77777777" w:rsidR="00B86235" w:rsidRDefault="004874B5">
      <w:pPr>
        <w:pStyle w:val="Punktliste"/>
      </w:pPr>
      <w:proofErr w:type="spellStart"/>
      <w:r>
        <w:t>Utfylt</w:t>
      </w:r>
      <w:proofErr w:type="spellEnd"/>
      <w:r>
        <w:t xml:space="preserve"> </w:t>
      </w:r>
      <w:proofErr w:type="spellStart"/>
      <w:r>
        <w:t>prisskjema</w:t>
      </w:r>
      <w:proofErr w:type="spellEnd"/>
    </w:p>
    <w:p w14:paraId="7EC25D11" w14:textId="77777777" w:rsidR="00B86235" w:rsidRDefault="004874B5">
      <w:pPr>
        <w:pStyle w:val="Punktliste"/>
      </w:pPr>
      <w:proofErr w:type="spellStart"/>
      <w:r>
        <w:t>Løsningsbeskrivelse</w:t>
      </w:r>
      <w:proofErr w:type="spellEnd"/>
      <w:r>
        <w:t xml:space="preserve"> og </w:t>
      </w:r>
      <w:proofErr w:type="spellStart"/>
      <w:r>
        <w:t>teknisk</w:t>
      </w:r>
      <w:proofErr w:type="spellEnd"/>
      <w:r>
        <w:t xml:space="preserve"> </w:t>
      </w:r>
      <w:proofErr w:type="spellStart"/>
      <w:r>
        <w:t>dokumentasjon</w:t>
      </w:r>
      <w:proofErr w:type="spellEnd"/>
    </w:p>
    <w:p w14:paraId="472DE077" w14:textId="1BC19697" w:rsidR="00CB27F2" w:rsidRDefault="00CB27F2">
      <w:pPr>
        <w:pStyle w:val="Punktliste"/>
      </w:pPr>
      <w:proofErr w:type="spellStart"/>
      <w:r>
        <w:t>Utfylt</w:t>
      </w:r>
      <w:proofErr w:type="spellEnd"/>
      <w:r>
        <w:t xml:space="preserve"> </w:t>
      </w:r>
      <w:proofErr w:type="spellStart"/>
      <w:r>
        <w:t>kravspesifikasjon</w:t>
      </w:r>
      <w:proofErr w:type="spellEnd"/>
    </w:p>
    <w:p w14:paraId="7002005D" w14:textId="77777777" w:rsidR="00B86235" w:rsidRDefault="004874B5">
      <w:pPr>
        <w:pStyle w:val="Punktliste"/>
      </w:pPr>
      <w:r>
        <w:t>SD-</w:t>
      </w:r>
      <w:proofErr w:type="spellStart"/>
      <w:r>
        <w:t>punktliste</w:t>
      </w:r>
      <w:proofErr w:type="spellEnd"/>
      <w:r>
        <w:t xml:space="preserve"> / </w:t>
      </w:r>
      <w:proofErr w:type="spellStart"/>
      <w:r>
        <w:t>integrasjonsbeskrivelse</w:t>
      </w:r>
      <w:proofErr w:type="spellEnd"/>
    </w:p>
    <w:p w14:paraId="32A61F33" w14:textId="77777777" w:rsidR="00B86235" w:rsidRDefault="004874B5">
      <w:pPr>
        <w:pStyle w:val="Punktliste"/>
      </w:pPr>
      <w:proofErr w:type="spellStart"/>
      <w:r>
        <w:t>Fremdriftsplan</w:t>
      </w:r>
      <w:proofErr w:type="spellEnd"/>
    </w:p>
    <w:p w14:paraId="1E4D8AF4" w14:textId="77777777" w:rsidR="00B86235" w:rsidRDefault="004874B5">
      <w:pPr>
        <w:pStyle w:val="Punktliste"/>
      </w:pPr>
      <w:r>
        <w:t xml:space="preserve">HMS/SHA-plan og </w:t>
      </w:r>
      <w:proofErr w:type="spellStart"/>
      <w:r>
        <w:t>risikovurdering</w:t>
      </w:r>
      <w:proofErr w:type="spellEnd"/>
    </w:p>
    <w:p w14:paraId="36F1EAD5" w14:textId="77777777" w:rsidR="00B86235" w:rsidRDefault="004874B5">
      <w:pPr>
        <w:pStyle w:val="Punktliste"/>
      </w:pPr>
      <w:proofErr w:type="spellStart"/>
      <w:r>
        <w:t>Referanser</w:t>
      </w:r>
      <w:proofErr w:type="spellEnd"/>
      <w:r>
        <w:t xml:space="preserve"> og </w:t>
      </w:r>
      <w:proofErr w:type="spellStart"/>
      <w:r>
        <w:t>kvalifikasjonsdokumentasjon</w:t>
      </w:r>
      <w:proofErr w:type="spellEnd"/>
    </w:p>
    <w:p w14:paraId="3A3CC2F7" w14:textId="77777777" w:rsidR="00B86235" w:rsidRDefault="004874B5">
      <w:pPr>
        <w:pStyle w:val="Punktliste"/>
      </w:pPr>
      <w:proofErr w:type="spellStart"/>
      <w:r>
        <w:t>Eventuelle</w:t>
      </w:r>
      <w:proofErr w:type="spellEnd"/>
      <w:r>
        <w:t xml:space="preserve"> </w:t>
      </w:r>
      <w:proofErr w:type="spellStart"/>
      <w:r>
        <w:t>forbehold</w:t>
      </w:r>
      <w:proofErr w:type="spellEnd"/>
      <w:r>
        <w:t xml:space="preserve"> og </w:t>
      </w:r>
      <w:proofErr w:type="spellStart"/>
      <w:r>
        <w:t>avvik</w:t>
      </w:r>
      <w:proofErr w:type="spellEnd"/>
    </w:p>
    <w:p w14:paraId="43415AEF" w14:textId="77777777" w:rsidR="00B86235" w:rsidRDefault="004874B5">
      <w:r>
        <w:t>Sted/</w:t>
      </w:r>
      <w:proofErr w:type="spellStart"/>
      <w:r>
        <w:t>dato</w:t>
      </w:r>
      <w:proofErr w:type="spellEnd"/>
      <w:r>
        <w:t>: ____________________</w:t>
      </w:r>
    </w:p>
    <w:p w14:paraId="7A114E40" w14:textId="77777777" w:rsidR="00B86235" w:rsidRDefault="004874B5">
      <w:proofErr w:type="spellStart"/>
      <w:r>
        <w:t>Signatur</w:t>
      </w:r>
      <w:proofErr w:type="spellEnd"/>
      <w:r>
        <w:t>: ____________________</w:t>
      </w:r>
    </w:p>
    <w:p w14:paraId="1FAEE0BE" w14:textId="77777777" w:rsidR="00B86235" w:rsidRDefault="004874B5">
      <w:proofErr w:type="spellStart"/>
      <w:r>
        <w:t>Navn</w:t>
      </w:r>
      <w:proofErr w:type="spellEnd"/>
      <w:r>
        <w:t xml:space="preserve"> og </w:t>
      </w:r>
      <w:proofErr w:type="spellStart"/>
      <w:r>
        <w:t>rolle</w:t>
      </w:r>
      <w:proofErr w:type="spellEnd"/>
      <w:r>
        <w:t>: ____________________</w:t>
      </w:r>
    </w:p>
    <w:p w14:paraId="5CF33E0C" w14:textId="77777777" w:rsidR="00560DCA" w:rsidRDefault="00560DCA">
      <w:pPr>
        <w:spacing w:after="200"/>
        <w:rPr>
          <w:rFonts w:asciiTheme="majorHAnsi" w:eastAsiaTheme="majorEastAsia" w:hAnsiTheme="majorHAnsi" w:cstheme="majorBidi"/>
          <w:b/>
          <w:bCs/>
          <w:color w:val="1F4E79"/>
          <w:sz w:val="32"/>
          <w:szCs w:val="28"/>
        </w:rPr>
      </w:pPr>
      <w:r>
        <w:br w:type="page"/>
      </w:r>
    </w:p>
    <w:p w14:paraId="2B7FE020" w14:textId="3B76F073" w:rsidR="00B86235" w:rsidRDefault="004874B5">
      <w:pPr>
        <w:pStyle w:val="Overskrift1"/>
        <w:spacing w:before="200" w:after="80"/>
      </w:pPr>
      <w:r>
        <w:lastRenderedPageBreak/>
        <w:t xml:space="preserve">Vedlegg 4 – </w:t>
      </w:r>
      <w:proofErr w:type="spellStart"/>
      <w:r>
        <w:t>Sjekkliste</w:t>
      </w:r>
      <w:proofErr w:type="spellEnd"/>
      <w:r>
        <w:t xml:space="preserve"> for </w:t>
      </w:r>
      <w:proofErr w:type="spellStart"/>
      <w:r>
        <w:t>tilbud</w:t>
      </w:r>
      <w:proofErr w:type="spellEnd"/>
    </w:p>
    <w:tbl>
      <w:tblPr>
        <w:tblStyle w:val="TableNormal"/>
        <w:tblW w:w="0" w:type="auto"/>
        <w:jc w:val="center"/>
        <w:tblLook w:val="04A0" w:firstRow="1" w:lastRow="0" w:firstColumn="1" w:lastColumn="0" w:noHBand="0" w:noVBand="1"/>
      </w:tblPr>
      <w:tblGrid>
        <w:gridCol w:w="680"/>
        <w:gridCol w:w="7370"/>
        <w:gridCol w:w="1134"/>
      </w:tblGrid>
      <w:tr w:rsidR="00B86235" w14:paraId="0B73B35D" w14:textId="77777777">
        <w:trPr>
          <w:jc w:val="center"/>
        </w:trPr>
        <w:tc>
          <w:tcPr>
            <w:tcW w:w="68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6A327F1" w14:textId="77777777" w:rsidR="00B86235" w:rsidRDefault="004874B5">
            <w:pPr>
              <w:spacing w:after="0" w:line="252" w:lineRule="auto"/>
            </w:pPr>
            <w:r>
              <w:rPr>
                <w:b/>
                <w:color w:val="FFFFFF"/>
                <w:sz w:val="18"/>
              </w:rPr>
              <w:t>Nr.</w:t>
            </w:r>
          </w:p>
        </w:tc>
        <w:tc>
          <w:tcPr>
            <w:tcW w:w="7370"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046FB61C" w14:textId="77777777" w:rsidR="00B86235" w:rsidRDefault="004874B5">
            <w:pPr>
              <w:spacing w:after="0" w:line="252" w:lineRule="auto"/>
            </w:pPr>
            <w:proofErr w:type="spellStart"/>
            <w:r>
              <w:rPr>
                <w:b/>
                <w:color w:val="FFFFFF"/>
                <w:sz w:val="18"/>
              </w:rPr>
              <w:t>Kontrollpunkt</w:t>
            </w:r>
            <w:proofErr w:type="spellEnd"/>
          </w:p>
        </w:tc>
        <w:tc>
          <w:tcPr>
            <w:tcW w:w="1134" w:type="dxa"/>
            <w:tcBorders>
              <w:top w:val="single" w:sz="4" w:space="0" w:color="BFBFBF"/>
              <w:left w:val="single" w:sz="4" w:space="0" w:color="BFBFBF"/>
              <w:bottom w:val="single" w:sz="4" w:space="0" w:color="BFBFBF"/>
              <w:right w:val="single" w:sz="4" w:space="0" w:color="BFBFBF"/>
            </w:tcBorders>
            <w:shd w:val="clear" w:color="auto" w:fill="1F4E79"/>
            <w:tcMar>
              <w:top w:w="120" w:type="dxa"/>
              <w:left w:w="120" w:type="dxa"/>
              <w:bottom w:w="120" w:type="dxa"/>
              <w:right w:w="120" w:type="dxa"/>
            </w:tcMar>
            <w:vAlign w:val="center"/>
          </w:tcPr>
          <w:p w14:paraId="56F0A373" w14:textId="77777777" w:rsidR="00B86235" w:rsidRDefault="004874B5">
            <w:pPr>
              <w:spacing w:after="0" w:line="252" w:lineRule="auto"/>
            </w:pPr>
            <w:proofErr w:type="spellStart"/>
            <w:r>
              <w:rPr>
                <w:b/>
                <w:color w:val="FFFFFF"/>
                <w:sz w:val="18"/>
              </w:rPr>
              <w:t>Krysset</w:t>
            </w:r>
            <w:proofErr w:type="spellEnd"/>
            <w:r>
              <w:rPr>
                <w:b/>
                <w:color w:val="FFFFFF"/>
                <w:sz w:val="18"/>
              </w:rPr>
              <w:t xml:space="preserve"> av</w:t>
            </w:r>
          </w:p>
        </w:tc>
      </w:tr>
      <w:tr w:rsidR="00B86235" w14:paraId="5C052D4E"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6B20A0C" w14:textId="77777777" w:rsidR="00B86235" w:rsidRDefault="004874B5">
            <w:pPr>
              <w:spacing w:after="0" w:line="252" w:lineRule="auto"/>
            </w:pPr>
            <w:r>
              <w:rPr>
                <w:sz w:val="18"/>
              </w:rPr>
              <w:t>1</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599A1E6" w14:textId="77777777" w:rsidR="00B86235" w:rsidRDefault="004874B5">
            <w:pPr>
              <w:spacing w:after="0" w:line="252" w:lineRule="auto"/>
            </w:pPr>
            <w:proofErr w:type="spellStart"/>
            <w:r>
              <w:rPr>
                <w:sz w:val="18"/>
              </w:rPr>
              <w:t>Tilbudsbrev</w:t>
            </w:r>
            <w:proofErr w:type="spellEnd"/>
            <w:r>
              <w:rPr>
                <w:sz w:val="18"/>
              </w:rPr>
              <w:t xml:space="preserve"> er </w:t>
            </w:r>
            <w:proofErr w:type="spellStart"/>
            <w:r>
              <w:rPr>
                <w:sz w:val="18"/>
              </w:rPr>
              <w:t>signert</w:t>
            </w:r>
            <w:proofErr w:type="spellEnd"/>
            <w:r>
              <w:rPr>
                <w:sz w:val="18"/>
              </w:rPr>
              <w: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D1C84E6" w14:textId="77777777" w:rsidR="00B86235" w:rsidRDefault="004874B5">
            <w:pPr>
              <w:spacing w:after="0" w:line="252" w:lineRule="auto"/>
            </w:pPr>
            <w:r>
              <w:rPr>
                <w:sz w:val="18"/>
              </w:rPr>
              <w:t>☐</w:t>
            </w:r>
          </w:p>
        </w:tc>
      </w:tr>
      <w:tr w:rsidR="00B86235" w14:paraId="10AA8F55"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144751B" w14:textId="77777777" w:rsidR="00B86235" w:rsidRDefault="004874B5">
            <w:pPr>
              <w:spacing w:after="0" w:line="252" w:lineRule="auto"/>
            </w:pPr>
            <w:r>
              <w:rPr>
                <w:sz w:val="18"/>
              </w:rPr>
              <w:t>2</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D22CCA0" w14:textId="77777777" w:rsidR="00B86235" w:rsidRPr="00043899" w:rsidRDefault="004874B5">
            <w:pPr>
              <w:spacing w:after="0" w:line="252" w:lineRule="auto"/>
              <w:rPr>
                <w:lang w:val="nb-NO"/>
              </w:rPr>
            </w:pPr>
            <w:r w:rsidRPr="00043899">
              <w:rPr>
                <w:sz w:val="18"/>
                <w:lang w:val="nb-NO"/>
              </w:rPr>
              <w:t>Samlet pris og prisskjema er utfylt.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12DD878" w14:textId="77777777" w:rsidR="00B86235" w:rsidRDefault="004874B5">
            <w:pPr>
              <w:spacing w:after="0" w:line="252" w:lineRule="auto"/>
            </w:pPr>
            <w:r>
              <w:rPr>
                <w:sz w:val="18"/>
              </w:rPr>
              <w:t>☐</w:t>
            </w:r>
          </w:p>
        </w:tc>
      </w:tr>
      <w:tr w:rsidR="00B86235" w14:paraId="571482E8"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B778152" w14:textId="77777777" w:rsidR="00B86235" w:rsidRDefault="004874B5">
            <w:pPr>
              <w:spacing w:after="0" w:line="252" w:lineRule="auto"/>
            </w:pPr>
            <w:r>
              <w:rPr>
                <w:sz w:val="18"/>
              </w:rPr>
              <w:t>3</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F89D99E" w14:textId="77777777" w:rsidR="00B86235" w:rsidRPr="00043899" w:rsidRDefault="004874B5">
            <w:pPr>
              <w:spacing w:after="0" w:line="252" w:lineRule="auto"/>
              <w:rPr>
                <w:lang w:val="nb-NO"/>
              </w:rPr>
            </w:pPr>
            <w:r w:rsidRPr="00043899">
              <w:rPr>
                <w:sz w:val="18"/>
                <w:lang w:val="nb-NO"/>
              </w:rPr>
              <w:t>Alle krav i kravmatrisen er besvart.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053F9D1" w14:textId="77777777" w:rsidR="00B86235" w:rsidRDefault="004874B5">
            <w:pPr>
              <w:spacing w:after="0" w:line="252" w:lineRule="auto"/>
            </w:pPr>
            <w:r>
              <w:rPr>
                <w:sz w:val="18"/>
              </w:rPr>
              <w:t>☐</w:t>
            </w:r>
          </w:p>
        </w:tc>
      </w:tr>
      <w:tr w:rsidR="00B86235" w14:paraId="3E5D0988"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79935FF" w14:textId="77777777" w:rsidR="00B86235" w:rsidRDefault="004874B5">
            <w:pPr>
              <w:spacing w:after="0" w:line="252" w:lineRule="auto"/>
            </w:pPr>
            <w:r>
              <w:rPr>
                <w:sz w:val="18"/>
              </w:rPr>
              <w:t>4</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39CA4A4" w14:textId="77777777" w:rsidR="00B86235" w:rsidRPr="00043899" w:rsidRDefault="004874B5">
            <w:pPr>
              <w:spacing w:after="0" w:line="252" w:lineRule="auto"/>
              <w:rPr>
                <w:lang w:val="nb-NO"/>
              </w:rPr>
            </w:pPr>
            <w:r w:rsidRPr="00043899">
              <w:rPr>
                <w:sz w:val="18"/>
                <w:lang w:val="nb-NO"/>
              </w:rPr>
              <w:t>Aggregatets kapasitet ved 14 000 m³/h er dokumentert.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4E8EB90" w14:textId="77777777" w:rsidR="00B86235" w:rsidRDefault="004874B5">
            <w:pPr>
              <w:spacing w:after="0" w:line="252" w:lineRule="auto"/>
            </w:pPr>
            <w:r>
              <w:rPr>
                <w:sz w:val="18"/>
              </w:rPr>
              <w:t>☐</w:t>
            </w:r>
          </w:p>
        </w:tc>
      </w:tr>
      <w:tr w:rsidR="00B86235" w14:paraId="553BFCE4"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4240AAE" w14:textId="77777777" w:rsidR="00B86235" w:rsidRDefault="004874B5">
            <w:pPr>
              <w:spacing w:after="0" w:line="252" w:lineRule="auto"/>
            </w:pPr>
            <w:r>
              <w:rPr>
                <w:sz w:val="18"/>
              </w:rPr>
              <w:t>5</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5C74368" w14:textId="77777777" w:rsidR="00B86235" w:rsidRPr="00043899" w:rsidRDefault="004874B5">
            <w:pPr>
              <w:spacing w:after="0" w:line="252" w:lineRule="auto"/>
              <w:rPr>
                <w:lang w:val="nb-NO"/>
              </w:rPr>
            </w:pPr>
            <w:r w:rsidRPr="00043899">
              <w:rPr>
                <w:sz w:val="18"/>
                <w:lang w:val="nb-NO"/>
              </w:rPr>
              <w:t>Trykkfall, SFP, varmegjenvinning og lyddata er dokumentert.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51D0424" w14:textId="77777777" w:rsidR="00B86235" w:rsidRDefault="004874B5">
            <w:pPr>
              <w:spacing w:after="0" w:line="252" w:lineRule="auto"/>
            </w:pPr>
            <w:r>
              <w:rPr>
                <w:sz w:val="18"/>
              </w:rPr>
              <w:t>☐</w:t>
            </w:r>
          </w:p>
        </w:tc>
      </w:tr>
      <w:tr w:rsidR="00B86235" w14:paraId="20C555B5"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B87E3DE" w14:textId="77777777" w:rsidR="00B86235" w:rsidRDefault="004874B5">
            <w:pPr>
              <w:spacing w:after="0" w:line="252" w:lineRule="auto"/>
            </w:pPr>
            <w:r>
              <w:rPr>
                <w:sz w:val="18"/>
              </w:rPr>
              <w:t>6</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33FF368" w14:textId="77777777" w:rsidR="00B86235" w:rsidRPr="00043899" w:rsidRDefault="004874B5">
            <w:pPr>
              <w:spacing w:after="0" w:line="252" w:lineRule="auto"/>
              <w:rPr>
                <w:lang w:val="nb-NO"/>
              </w:rPr>
            </w:pPr>
            <w:r w:rsidRPr="00043899">
              <w:rPr>
                <w:sz w:val="18"/>
                <w:lang w:val="nb-NO"/>
              </w:rPr>
              <w:t>Tilpasning til eksisterende kanalnett er beskrevet.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18A20AE" w14:textId="77777777" w:rsidR="00B86235" w:rsidRDefault="004874B5">
            <w:pPr>
              <w:spacing w:after="0" w:line="252" w:lineRule="auto"/>
            </w:pPr>
            <w:r>
              <w:rPr>
                <w:sz w:val="18"/>
              </w:rPr>
              <w:t>☐</w:t>
            </w:r>
          </w:p>
        </w:tc>
      </w:tr>
      <w:tr w:rsidR="00B86235" w14:paraId="0F73344E"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09B8484" w14:textId="77777777" w:rsidR="00B86235" w:rsidRDefault="004874B5">
            <w:pPr>
              <w:spacing w:after="0" w:line="252" w:lineRule="auto"/>
            </w:pPr>
            <w:r>
              <w:rPr>
                <w:sz w:val="18"/>
              </w:rPr>
              <w:t>7</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A7C9F1B" w14:textId="77777777" w:rsidR="00B86235" w:rsidRPr="00043899" w:rsidRDefault="004874B5">
            <w:pPr>
              <w:spacing w:after="0" w:line="252" w:lineRule="auto"/>
              <w:rPr>
                <w:lang w:val="nb-NO"/>
              </w:rPr>
            </w:pPr>
            <w:r w:rsidRPr="00043899">
              <w:rPr>
                <w:sz w:val="18"/>
                <w:lang w:val="nb-NO"/>
              </w:rPr>
              <w:t>Gjenbruk av eksisterende vifte fra 2025 er vurdert og beskrevet.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027F543" w14:textId="77777777" w:rsidR="00B86235" w:rsidRDefault="004874B5">
            <w:pPr>
              <w:spacing w:after="0" w:line="252" w:lineRule="auto"/>
            </w:pPr>
            <w:r>
              <w:rPr>
                <w:sz w:val="18"/>
              </w:rPr>
              <w:t>☐</w:t>
            </w:r>
          </w:p>
        </w:tc>
      </w:tr>
      <w:tr w:rsidR="00B86235" w14:paraId="356ECD1E"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3853697" w14:textId="77777777" w:rsidR="00B86235" w:rsidRDefault="004874B5">
            <w:pPr>
              <w:spacing w:after="0" w:line="252" w:lineRule="auto"/>
            </w:pPr>
            <w:r>
              <w:rPr>
                <w:sz w:val="18"/>
              </w:rPr>
              <w:t>8</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01FE5A7" w14:textId="77777777" w:rsidR="00B86235" w:rsidRPr="00043899" w:rsidRDefault="004874B5">
            <w:pPr>
              <w:spacing w:after="0" w:line="252" w:lineRule="auto"/>
              <w:rPr>
                <w:lang w:val="nb-NO"/>
              </w:rPr>
            </w:pPr>
            <w:r w:rsidRPr="00043899">
              <w:rPr>
                <w:sz w:val="18"/>
                <w:lang w:val="nb-NO"/>
              </w:rPr>
              <w:t>SD-integrasjon, protokoll og punktliste er beskrevet.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BF29469" w14:textId="77777777" w:rsidR="00B86235" w:rsidRDefault="004874B5">
            <w:pPr>
              <w:spacing w:after="0" w:line="252" w:lineRule="auto"/>
            </w:pPr>
            <w:r>
              <w:rPr>
                <w:sz w:val="18"/>
              </w:rPr>
              <w:t>☐</w:t>
            </w:r>
          </w:p>
        </w:tc>
      </w:tr>
      <w:tr w:rsidR="00B86235" w14:paraId="2A8765FC"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089009E4" w14:textId="77777777" w:rsidR="00B86235" w:rsidRDefault="004874B5">
            <w:pPr>
              <w:spacing w:after="0" w:line="252" w:lineRule="auto"/>
            </w:pPr>
            <w:r>
              <w:rPr>
                <w:sz w:val="18"/>
              </w:rPr>
              <w:t>9</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19DBC17F" w14:textId="77777777" w:rsidR="00B86235" w:rsidRPr="00043899" w:rsidRDefault="004874B5">
            <w:pPr>
              <w:spacing w:after="0" w:line="252" w:lineRule="auto"/>
              <w:rPr>
                <w:lang w:val="nb-NO"/>
              </w:rPr>
            </w:pPr>
            <w:r w:rsidRPr="00043899">
              <w:rPr>
                <w:sz w:val="18"/>
                <w:lang w:val="nb-NO"/>
              </w:rPr>
              <w:t>Fremdriftsplan og plan for arbeid i skolebygg i drift er vedlagt.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C9F31AF" w14:textId="77777777" w:rsidR="00B86235" w:rsidRDefault="004874B5">
            <w:pPr>
              <w:spacing w:after="0" w:line="252" w:lineRule="auto"/>
            </w:pPr>
            <w:r>
              <w:rPr>
                <w:sz w:val="18"/>
              </w:rPr>
              <w:t>☐</w:t>
            </w:r>
          </w:p>
        </w:tc>
      </w:tr>
      <w:tr w:rsidR="00B86235" w14:paraId="36F4B91A"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46DE71A" w14:textId="77777777" w:rsidR="00B86235" w:rsidRDefault="004874B5">
            <w:pPr>
              <w:spacing w:after="0" w:line="252" w:lineRule="auto"/>
            </w:pPr>
            <w:r>
              <w:rPr>
                <w:sz w:val="18"/>
              </w:rPr>
              <w:t>10</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48A2FE4" w14:textId="77777777" w:rsidR="00B86235" w:rsidRPr="00043899" w:rsidRDefault="004874B5">
            <w:pPr>
              <w:spacing w:after="0" w:line="252" w:lineRule="auto"/>
              <w:rPr>
                <w:lang w:val="nb-NO"/>
              </w:rPr>
            </w:pPr>
            <w:r w:rsidRPr="00043899">
              <w:rPr>
                <w:sz w:val="18"/>
                <w:lang w:val="nb-NO"/>
              </w:rPr>
              <w:t>HMS/SHA og sikring av arbeidsområde er beskrevet.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D7B3579" w14:textId="77777777" w:rsidR="00B86235" w:rsidRDefault="004874B5">
            <w:pPr>
              <w:spacing w:after="0" w:line="252" w:lineRule="auto"/>
            </w:pPr>
            <w:r>
              <w:rPr>
                <w:sz w:val="18"/>
              </w:rPr>
              <w:t>☐</w:t>
            </w:r>
          </w:p>
        </w:tc>
      </w:tr>
      <w:tr w:rsidR="00B86235" w14:paraId="1A616330"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35DA4F4" w14:textId="77777777" w:rsidR="00B86235" w:rsidRDefault="004874B5">
            <w:pPr>
              <w:spacing w:after="0" w:line="252" w:lineRule="auto"/>
            </w:pPr>
            <w:r>
              <w:rPr>
                <w:sz w:val="18"/>
              </w:rPr>
              <w:t>11</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4470F3A" w14:textId="77777777" w:rsidR="00B86235" w:rsidRPr="00043899" w:rsidRDefault="004874B5">
            <w:pPr>
              <w:spacing w:after="0" w:line="252" w:lineRule="auto"/>
              <w:rPr>
                <w:lang w:val="nb-NO"/>
              </w:rPr>
            </w:pPr>
            <w:r w:rsidRPr="00043899">
              <w:rPr>
                <w:sz w:val="18"/>
                <w:lang w:val="nb-NO"/>
              </w:rPr>
              <w:t>FDV-innhold og opplæring er beskrevet.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DBDC598" w14:textId="77777777" w:rsidR="00B86235" w:rsidRDefault="004874B5">
            <w:pPr>
              <w:spacing w:after="0" w:line="252" w:lineRule="auto"/>
            </w:pPr>
            <w:r>
              <w:rPr>
                <w:sz w:val="18"/>
              </w:rPr>
              <w:t>☐</w:t>
            </w:r>
          </w:p>
        </w:tc>
      </w:tr>
      <w:tr w:rsidR="00B86235" w14:paraId="41C6E997"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8DF98D7" w14:textId="77777777" w:rsidR="00B86235" w:rsidRDefault="004874B5">
            <w:pPr>
              <w:spacing w:after="0" w:line="252" w:lineRule="auto"/>
            </w:pPr>
            <w:r>
              <w:rPr>
                <w:sz w:val="18"/>
              </w:rPr>
              <w:t>12</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7AD5EA35" w14:textId="77777777" w:rsidR="00B86235" w:rsidRDefault="004874B5">
            <w:pPr>
              <w:spacing w:after="0" w:line="252" w:lineRule="auto"/>
            </w:pPr>
            <w:proofErr w:type="spellStart"/>
            <w:r>
              <w:rPr>
                <w:sz w:val="18"/>
              </w:rPr>
              <w:t>Kvalifikasjonsdokumentasjon</w:t>
            </w:r>
            <w:proofErr w:type="spellEnd"/>
            <w:r>
              <w:rPr>
                <w:sz w:val="18"/>
              </w:rPr>
              <w:t xml:space="preserve"> er </w:t>
            </w:r>
            <w:proofErr w:type="spellStart"/>
            <w:r>
              <w:rPr>
                <w:sz w:val="18"/>
              </w:rPr>
              <w:t>vedlagt</w:t>
            </w:r>
            <w:proofErr w:type="spellEnd"/>
            <w:r>
              <w:rPr>
                <w:sz w:val="18"/>
              </w:rPr>
              <w: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3DF819B1" w14:textId="77777777" w:rsidR="00B86235" w:rsidRDefault="004874B5">
            <w:pPr>
              <w:spacing w:after="0" w:line="252" w:lineRule="auto"/>
            </w:pPr>
            <w:r>
              <w:rPr>
                <w:sz w:val="18"/>
              </w:rPr>
              <w:t>☐</w:t>
            </w:r>
          </w:p>
        </w:tc>
      </w:tr>
      <w:tr w:rsidR="00B86235" w14:paraId="64C6702C" w14:textId="77777777">
        <w:trPr>
          <w:jc w:val="center"/>
        </w:trPr>
        <w:tc>
          <w:tcPr>
            <w:tcW w:w="68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5D0116D1" w14:textId="77777777" w:rsidR="00B86235" w:rsidRDefault="004874B5">
            <w:pPr>
              <w:spacing w:after="0" w:line="252" w:lineRule="auto"/>
            </w:pPr>
            <w:r>
              <w:rPr>
                <w:sz w:val="18"/>
              </w:rPr>
              <w:t>13</w:t>
            </w:r>
          </w:p>
        </w:tc>
        <w:tc>
          <w:tcPr>
            <w:tcW w:w="7370"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4BA7B1F1" w14:textId="77777777" w:rsidR="00B86235" w:rsidRPr="00043899" w:rsidRDefault="004874B5">
            <w:pPr>
              <w:spacing w:after="0" w:line="252" w:lineRule="auto"/>
              <w:rPr>
                <w:lang w:val="nb-NO"/>
              </w:rPr>
            </w:pPr>
            <w:r w:rsidRPr="00043899">
              <w:rPr>
                <w:sz w:val="18"/>
                <w:lang w:val="nb-NO"/>
              </w:rPr>
              <w:t>Forbehold og avvik er samlet i tilbudsbrevet.</w:t>
            </w:r>
          </w:p>
        </w:tc>
        <w:tc>
          <w:tcPr>
            <w:tcW w:w="1134" w:type="dxa"/>
            <w:tcBorders>
              <w:top w:val="single" w:sz="4" w:space="0" w:color="BFBFBF"/>
              <w:left w:val="single" w:sz="4" w:space="0" w:color="BFBFBF"/>
              <w:bottom w:val="single" w:sz="4" w:space="0" w:color="BFBFBF"/>
              <w:right w:val="single" w:sz="4" w:space="0" w:color="BFBFBF"/>
            </w:tcBorders>
            <w:tcMar>
              <w:top w:w="120" w:type="dxa"/>
              <w:left w:w="120" w:type="dxa"/>
              <w:bottom w:w="120" w:type="dxa"/>
              <w:right w:w="120" w:type="dxa"/>
            </w:tcMar>
            <w:vAlign w:val="center"/>
          </w:tcPr>
          <w:p w14:paraId="2ADA9296" w14:textId="77777777" w:rsidR="00B86235" w:rsidRDefault="004874B5">
            <w:pPr>
              <w:spacing w:after="0" w:line="252" w:lineRule="auto"/>
            </w:pPr>
            <w:r>
              <w:rPr>
                <w:sz w:val="18"/>
              </w:rPr>
              <w:t>☐</w:t>
            </w:r>
          </w:p>
        </w:tc>
      </w:tr>
    </w:tbl>
    <w:p w14:paraId="006F711F" w14:textId="77777777" w:rsidR="00536D8C" w:rsidRDefault="00536D8C">
      <w:pPr>
        <w:pStyle w:val="Overskrift1"/>
        <w:spacing w:before="200" w:after="80"/>
      </w:pPr>
    </w:p>
    <w:p w14:paraId="6F8CDFAD" w14:textId="77777777" w:rsidR="00536D8C" w:rsidRDefault="00536D8C">
      <w:pPr>
        <w:spacing w:after="200"/>
        <w:rPr>
          <w:rFonts w:asciiTheme="majorHAnsi" w:eastAsiaTheme="majorEastAsia" w:hAnsiTheme="majorHAnsi" w:cstheme="majorBidi"/>
          <w:b/>
          <w:bCs/>
          <w:color w:val="1F4E79"/>
          <w:sz w:val="32"/>
          <w:szCs w:val="28"/>
        </w:rPr>
      </w:pPr>
      <w:r>
        <w:br w:type="page"/>
      </w:r>
    </w:p>
    <w:p w14:paraId="03CF4C0E" w14:textId="4E535FBE" w:rsidR="00B86235" w:rsidRPr="00536D8C" w:rsidRDefault="004874B5">
      <w:pPr>
        <w:pStyle w:val="Overskrift1"/>
        <w:spacing w:before="200" w:after="80"/>
        <w:rPr>
          <w:lang w:val="nb-NO"/>
        </w:rPr>
      </w:pPr>
      <w:r w:rsidRPr="00536D8C">
        <w:rPr>
          <w:lang w:val="nb-NO"/>
        </w:rPr>
        <w:lastRenderedPageBreak/>
        <w:t>Vedlegg 5 – Bildedokumentasjon og eksisterende forhold</w:t>
      </w:r>
    </w:p>
    <w:p w14:paraId="74C876BA" w14:textId="56E645C0" w:rsidR="00B86235" w:rsidRPr="00A84BCA" w:rsidRDefault="00A26C61">
      <w:pPr>
        <w:rPr>
          <w:lang w:val="nb-NO"/>
        </w:rPr>
      </w:pPr>
      <w:r>
        <w:rPr>
          <w:lang w:val="nb-NO"/>
        </w:rPr>
        <w:t>B</w:t>
      </w:r>
      <w:r w:rsidR="004874B5" w:rsidRPr="00043899">
        <w:rPr>
          <w:lang w:val="nb-NO"/>
        </w:rPr>
        <w:t xml:space="preserve">ilder av eksisterende aggregat, teknisk rom, tilkoblingspunkter, kanalnett, el-tavle/vern, automatikk/regulator, adkomstvei og eventuelle hindringer for inntransport. </w:t>
      </w:r>
    </w:p>
    <w:p w14:paraId="50283400" w14:textId="77777777" w:rsidR="00DD6891" w:rsidRPr="00A84BCA" w:rsidRDefault="00DD6891">
      <w:pPr>
        <w:rPr>
          <w:lang w:val="nb-NO"/>
        </w:rPr>
      </w:pPr>
    </w:p>
    <w:p w14:paraId="4130B0B5" w14:textId="54228F56" w:rsidR="00DD6891" w:rsidRPr="008B7BD8" w:rsidRDefault="00DD6891">
      <w:pPr>
        <w:rPr>
          <w:lang w:val="nb-NO"/>
        </w:rPr>
      </w:pPr>
      <w:r w:rsidRPr="00DD6891">
        <w:rPr>
          <w:noProof/>
        </w:rPr>
        <w:drawing>
          <wp:inline distT="0" distB="0" distL="0" distR="0" wp14:anchorId="48CF7656" wp14:editId="59FBACFD">
            <wp:extent cx="2978303" cy="3968954"/>
            <wp:effectExtent l="0" t="0" r="0" b="0"/>
            <wp:docPr id="78347421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474213" name=""/>
                    <pic:cNvPicPr/>
                  </pic:nvPicPr>
                  <pic:blipFill>
                    <a:blip r:embed="rId13"/>
                    <a:stretch>
                      <a:fillRect/>
                    </a:stretch>
                  </pic:blipFill>
                  <pic:spPr>
                    <a:xfrm>
                      <a:off x="0" y="0"/>
                      <a:ext cx="2978303" cy="3968954"/>
                    </a:xfrm>
                    <a:prstGeom prst="rect">
                      <a:avLst/>
                    </a:prstGeom>
                  </pic:spPr>
                </pic:pic>
              </a:graphicData>
            </a:graphic>
          </wp:inline>
        </w:drawing>
      </w:r>
      <w:r w:rsidR="00743F98" w:rsidRPr="008B7BD8">
        <w:rPr>
          <w:lang w:val="nb-NO"/>
        </w:rPr>
        <w:t xml:space="preserve"> </w:t>
      </w:r>
      <w:r w:rsidR="00966692" w:rsidRPr="00966692">
        <w:rPr>
          <w:noProof/>
        </w:rPr>
        <w:drawing>
          <wp:inline distT="0" distB="0" distL="0" distR="0" wp14:anchorId="4CE1A810" wp14:editId="07F95524">
            <wp:extent cx="2991004" cy="3988005"/>
            <wp:effectExtent l="0" t="0" r="0" b="0"/>
            <wp:docPr id="189654513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545134" name=""/>
                    <pic:cNvPicPr/>
                  </pic:nvPicPr>
                  <pic:blipFill>
                    <a:blip r:embed="rId14"/>
                    <a:stretch>
                      <a:fillRect/>
                    </a:stretch>
                  </pic:blipFill>
                  <pic:spPr>
                    <a:xfrm>
                      <a:off x="0" y="0"/>
                      <a:ext cx="2991004" cy="3988005"/>
                    </a:xfrm>
                    <a:prstGeom prst="rect">
                      <a:avLst/>
                    </a:prstGeom>
                  </pic:spPr>
                </pic:pic>
              </a:graphicData>
            </a:graphic>
          </wp:inline>
        </w:drawing>
      </w:r>
    </w:p>
    <w:p w14:paraId="7A11D749" w14:textId="77777777" w:rsidR="00B86235" w:rsidRDefault="004874B5" w:rsidP="00D74FEC">
      <w:pPr>
        <w:ind w:left="1440" w:firstLine="720"/>
        <w:rPr>
          <w:i/>
          <w:lang w:val="nb-NO"/>
        </w:rPr>
      </w:pPr>
      <w:r w:rsidRPr="00526BCD">
        <w:rPr>
          <w:i/>
          <w:lang w:val="nb-NO"/>
        </w:rPr>
        <w:t>Bilde 1 – Eksisterende aggregat og serviceadkomst</w:t>
      </w:r>
    </w:p>
    <w:p w14:paraId="34A208F8" w14:textId="4AD10DED" w:rsidR="008B7BD8" w:rsidRPr="008B7BD8" w:rsidRDefault="00941869" w:rsidP="008B7BD8">
      <w:pPr>
        <w:rPr>
          <w:iCs/>
          <w:lang w:val="nb-NO"/>
        </w:rPr>
      </w:pPr>
      <w:r w:rsidRPr="00941869">
        <w:rPr>
          <w:iCs/>
          <w:noProof/>
          <w:lang w:val="nb-NO"/>
        </w:rPr>
        <w:lastRenderedPageBreak/>
        <w:drawing>
          <wp:inline distT="0" distB="0" distL="0" distR="0" wp14:anchorId="24CF280C" wp14:editId="3A401BB1">
            <wp:extent cx="2933851" cy="3968954"/>
            <wp:effectExtent l="0" t="0" r="0" b="0"/>
            <wp:docPr id="172201482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14820" name=""/>
                    <pic:cNvPicPr/>
                  </pic:nvPicPr>
                  <pic:blipFill>
                    <a:blip r:embed="rId15"/>
                    <a:stretch>
                      <a:fillRect/>
                    </a:stretch>
                  </pic:blipFill>
                  <pic:spPr>
                    <a:xfrm>
                      <a:off x="0" y="0"/>
                      <a:ext cx="2933851" cy="3968954"/>
                    </a:xfrm>
                    <a:prstGeom prst="rect">
                      <a:avLst/>
                    </a:prstGeom>
                  </pic:spPr>
                </pic:pic>
              </a:graphicData>
            </a:graphic>
          </wp:inline>
        </w:drawing>
      </w:r>
      <w:r w:rsidR="000310B5">
        <w:rPr>
          <w:iCs/>
          <w:lang w:val="nb-NO"/>
        </w:rPr>
        <w:t xml:space="preserve">  </w:t>
      </w:r>
      <w:r w:rsidR="004C3B2C" w:rsidRPr="004C3B2C">
        <w:rPr>
          <w:iCs/>
          <w:noProof/>
          <w:lang w:val="nb-NO"/>
        </w:rPr>
        <w:drawing>
          <wp:inline distT="0" distB="0" distL="0" distR="0" wp14:anchorId="5110270C" wp14:editId="73B6E20E">
            <wp:extent cx="2978303" cy="4007056"/>
            <wp:effectExtent l="0" t="0" r="0" b="0"/>
            <wp:docPr id="10401053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105355" name=""/>
                    <pic:cNvPicPr/>
                  </pic:nvPicPr>
                  <pic:blipFill>
                    <a:blip r:embed="rId16"/>
                    <a:stretch>
                      <a:fillRect/>
                    </a:stretch>
                  </pic:blipFill>
                  <pic:spPr>
                    <a:xfrm>
                      <a:off x="0" y="0"/>
                      <a:ext cx="2978303" cy="4007056"/>
                    </a:xfrm>
                    <a:prstGeom prst="rect">
                      <a:avLst/>
                    </a:prstGeom>
                  </pic:spPr>
                </pic:pic>
              </a:graphicData>
            </a:graphic>
          </wp:inline>
        </w:drawing>
      </w:r>
    </w:p>
    <w:p w14:paraId="27196A69" w14:textId="77777777" w:rsidR="00B86235" w:rsidRPr="008B7BD8" w:rsidRDefault="004874B5">
      <w:pPr>
        <w:jc w:val="center"/>
        <w:rPr>
          <w:lang w:val="nb-NO"/>
        </w:rPr>
      </w:pPr>
      <w:r w:rsidRPr="008B7BD8">
        <w:rPr>
          <w:i/>
          <w:lang w:val="nb-NO"/>
        </w:rPr>
        <w:t xml:space="preserve">Bilde 2 – Kanaltilkoblinger </w:t>
      </w:r>
      <w:proofErr w:type="spellStart"/>
      <w:r w:rsidRPr="008B7BD8">
        <w:rPr>
          <w:i/>
          <w:lang w:val="nb-NO"/>
        </w:rPr>
        <w:t>tilluft</w:t>
      </w:r>
      <w:proofErr w:type="spellEnd"/>
      <w:r w:rsidRPr="008B7BD8">
        <w:rPr>
          <w:i/>
          <w:lang w:val="nb-NO"/>
        </w:rPr>
        <w:t>/avtrekk</w:t>
      </w:r>
    </w:p>
    <w:p w14:paraId="05F1A354" w14:textId="77777777" w:rsidR="009C1011" w:rsidRDefault="009C1011">
      <w:pPr>
        <w:jc w:val="center"/>
        <w:rPr>
          <w:i/>
          <w:lang w:val="nb-NO"/>
        </w:rPr>
      </w:pPr>
    </w:p>
    <w:p w14:paraId="5EFDFC54" w14:textId="0E8F3E20" w:rsidR="009C1011" w:rsidRPr="00C27044" w:rsidRDefault="00C27044" w:rsidP="00C27044">
      <w:pPr>
        <w:rPr>
          <w:lang w:val="nb-NO"/>
        </w:rPr>
      </w:pPr>
      <w:r w:rsidRPr="00C27044">
        <w:rPr>
          <w:i/>
          <w:noProof/>
          <w:lang w:val="nb-NO"/>
        </w:rPr>
        <w:drawing>
          <wp:inline distT="0" distB="0" distL="0" distR="0" wp14:anchorId="0CFE24AE" wp14:editId="0CD1E87A">
            <wp:extent cx="2959252" cy="3943553"/>
            <wp:effectExtent l="0" t="0" r="0" b="0"/>
            <wp:docPr id="145323494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234947" name=""/>
                    <pic:cNvPicPr/>
                  </pic:nvPicPr>
                  <pic:blipFill>
                    <a:blip r:embed="rId17"/>
                    <a:stretch>
                      <a:fillRect/>
                    </a:stretch>
                  </pic:blipFill>
                  <pic:spPr>
                    <a:xfrm>
                      <a:off x="0" y="0"/>
                      <a:ext cx="2959252" cy="3943553"/>
                    </a:xfrm>
                    <a:prstGeom prst="rect">
                      <a:avLst/>
                    </a:prstGeom>
                  </pic:spPr>
                </pic:pic>
              </a:graphicData>
            </a:graphic>
          </wp:inline>
        </w:drawing>
      </w:r>
      <w:r>
        <w:rPr>
          <w:iCs/>
          <w:lang w:val="nb-NO"/>
        </w:rPr>
        <w:t xml:space="preserve">  </w:t>
      </w:r>
      <w:r w:rsidR="00B954FF" w:rsidRPr="00B954FF">
        <w:rPr>
          <w:iCs/>
          <w:noProof/>
          <w:lang w:val="nb-NO"/>
        </w:rPr>
        <w:drawing>
          <wp:inline distT="0" distB="0" distL="0" distR="0" wp14:anchorId="284F0A59" wp14:editId="7B4CBF10">
            <wp:extent cx="2952902" cy="3454578"/>
            <wp:effectExtent l="0" t="0" r="0" b="0"/>
            <wp:docPr id="191239179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391794" name=""/>
                    <pic:cNvPicPr/>
                  </pic:nvPicPr>
                  <pic:blipFill>
                    <a:blip r:embed="rId18"/>
                    <a:stretch>
                      <a:fillRect/>
                    </a:stretch>
                  </pic:blipFill>
                  <pic:spPr>
                    <a:xfrm>
                      <a:off x="0" y="0"/>
                      <a:ext cx="2952902" cy="3454578"/>
                    </a:xfrm>
                    <a:prstGeom prst="rect">
                      <a:avLst/>
                    </a:prstGeom>
                  </pic:spPr>
                </pic:pic>
              </a:graphicData>
            </a:graphic>
          </wp:inline>
        </w:drawing>
      </w:r>
    </w:p>
    <w:p w14:paraId="07D4E8C3" w14:textId="316826C6" w:rsidR="00B86235" w:rsidRPr="0041376E" w:rsidRDefault="004874B5">
      <w:pPr>
        <w:jc w:val="center"/>
        <w:rPr>
          <w:lang w:val="nb-NO"/>
        </w:rPr>
      </w:pPr>
      <w:r w:rsidRPr="0041376E">
        <w:rPr>
          <w:i/>
          <w:lang w:val="nb-NO"/>
        </w:rPr>
        <w:lastRenderedPageBreak/>
        <w:t xml:space="preserve">Bilde 3 – </w:t>
      </w:r>
      <w:r w:rsidR="008F10F6">
        <w:rPr>
          <w:i/>
          <w:lang w:val="nb-NO"/>
        </w:rPr>
        <w:t>Varmebatteri</w:t>
      </w:r>
    </w:p>
    <w:p w14:paraId="16C44C6A" w14:textId="47D139BA" w:rsidR="00B86235" w:rsidRPr="00D03CA4" w:rsidRDefault="001C5F42">
      <w:pPr>
        <w:jc w:val="center"/>
        <w:rPr>
          <w:lang w:val="nb-NO"/>
        </w:rPr>
      </w:pPr>
      <w:r w:rsidRPr="001C5F42">
        <w:rPr>
          <w:noProof/>
          <w:lang w:val="nb-NO"/>
        </w:rPr>
        <w:drawing>
          <wp:inline distT="0" distB="0" distL="0" distR="0" wp14:anchorId="63C3C61F" wp14:editId="68947198">
            <wp:extent cx="2883048" cy="3943553"/>
            <wp:effectExtent l="0" t="0" r="0" b="0"/>
            <wp:docPr id="87162608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626080" name=""/>
                    <pic:cNvPicPr/>
                  </pic:nvPicPr>
                  <pic:blipFill>
                    <a:blip r:embed="rId19"/>
                    <a:stretch>
                      <a:fillRect/>
                    </a:stretch>
                  </pic:blipFill>
                  <pic:spPr>
                    <a:xfrm>
                      <a:off x="0" y="0"/>
                      <a:ext cx="2883048" cy="3943553"/>
                    </a:xfrm>
                    <a:prstGeom prst="rect">
                      <a:avLst/>
                    </a:prstGeom>
                  </pic:spPr>
                </pic:pic>
              </a:graphicData>
            </a:graphic>
          </wp:inline>
        </w:drawing>
      </w:r>
      <w:r>
        <w:rPr>
          <w:lang w:val="nb-NO"/>
        </w:rPr>
        <w:t xml:space="preserve">  </w:t>
      </w:r>
      <w:r w:rsidR="00176831" w:rsidRPr="00176831">
        <w:rPr>
          <w:noProof/>
          <w:lang w:val="nb-NO"/>
        </w:rPr>
        <w:drawing>
          <wp:inline distT="0" distB="0" distL="0" distR="0" wp14:anchorId="65BC02A7" wp14:editId="78BEBD0C">
            <wp:extent cx="2959252" cy="3949903"/>
            <wp:effectExtent l="0" t="0" r="0" b="0"/>
            <wp:docPr id="111927296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272962" name=""/>
                    <pic:cNvPicPr/>
                  </pic:nvPicPr>
                  <pic:blipFill>
                    <a:blip r:embed="rId20"/>
                    <a:stretch>
                      <a:fillRect/>
                    </a:stretch>
                  </pic:blipFill>
                  <pic:spPr>
                    <a:xfrm>
                      <a:off x="0" y="0"/>
                      <a:ext cx="2959252" cy="3949903"/>
                    </a:xfrm>
                    <a:prstGeom prst="rect">
                      <a:avLst/>
                    </a:prstGeom>
                  </pic:spPr>
                </pic:pic>
              </a:graphicData>
            </a:graphic>
          </wp:inline>
        </w:drawing>
      </w:r>
    </w:p>
    <w:p w14:paraId="0E747D43" w14:textId="6188FE73" w:rsidR="00B86235" w:rsidRPr="00F84EC9" w:rsidRDefault="004874B5">
      <w:pPr>
        <w:jc w:val="center"/>
        <w:rPr>
          <w:lang w:val="nb-NO"/>
        </w:rPr>
      </w:pPr>
      <w:r w:rsidRPr="00F84EC9">
        <w:rPr>
          <w:i/>
          <w:lang w:val="nb-NO"/>
        </w:rPr>
        <w:t xml:space="preserve">Bilde </w:t>
      </w:r>
      <w:r w:rsidR="00306135" w:rsidRPr="00F84EC9">
        <w:rPr>
          <w:i/>
          <w:lang w:val="nb-NO"/>
        </w:rPr>
        <w:t>4 -</w:t>
      </w:r>
      <w:r w:rsidRPr="00F84EC9">
        <w:rPr>
          <w:i/>
          <w:lang w:val="nb-NO"/>
        </w:rPr>
        <w:t xml:space="preserve"> </w:t>
      </w:r>
      <w:r w:rsidR="00F84EC9" w:rsidRPr="00F84EC9">
        <w:rPr>
          <w:i/>
          <w:lang w:val="nb-NO"/>
        </w:rPr>
        <w:t>Vifte</w:t>
      </w:r>
    </w:p>
    <w:sectPr w:rsidR="00B86235" w:rsidRPr="00F84EC9" w:rsidSect="00034616">
      <w:footerReference w:type="default" r:id="rId21"/>
      <w:pgSz w:w="12240" w:h="15840"/>
      <w:pgMar w:top="964" w:right="1134" w:bottom="96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68956C" w14:textId="77777777" w:rsidR="00BE0117" w:rsidRDefault="00BE0117">
      <w:pPr>
        <w:spacing w:after="0" w:line="240" w:lineRule="auto"/>
      </w:pPr>
      <w:r>
        <w:separator/>
      </w:r>
    </w:p>
  </w:endnote>
  <w:endnote w:type="continuationSeparator" w:id="0">
    <w:p w14:paraId="49A63F66" w14:textId="77777777" w:rsidR="00BE0117" w:rsidRDefault="00BE01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Open Sans">
    <w:altName w:val="Open Sans"/>
    <w:panose1 w:val="020B0606030504020204"/>
    <w:charset w:val="00"/>
    <w:family w:val="swiss"/>
    <w:pitch w:val="variable"/>
    <w:sig w:usb0="E00002EF" w:usb1="4000205B" w:usb2="00000028" w:usb3="00000000" w:csb0="0000019F" w:csb1="00000000"/>
  </w:font>
  <w:font w:name="Roboto Light">
    <w:panose1 w:val="02000000000000000000"/>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F320D" w14:textId="77777777" w:rsidR="008125FA" w:rsidRPr="00043899" w:rsidRDefault="008125FA">
    <w:pPr>
      <w:pStyle w:val="Kommentaremne"/>
      <w:jc w:val="center"/>
      <w:rPr>
        <w:lang w:val="nb-NO"/>
      </w:rPr>
    </w:pPr>
    <w:r w:rsidRPr="00043899">
      <w:rPr>
        <w:lang w:val="nb-NO"/>
      </w:rPr>
      <w:t xml:space="preserve">Aurskog-Høland kommune | Konkurransegrunnlag | Side </w:t>
    </w:r>
    <w:r>
      <w:fldChar w:fldCharType="begin"/>
    </w:r>
    <w:r w:rsidRPr="00043899">
      <w:rPr>
        <w:lang w:val="nb-NO"/>
      </w:rPr>
      <w:instrText>PAGE</w:instrText>
    </w:r>
    <w:r>
      <w:fldChar w:fldCharType="separate"/>
    </w:r>
    <w:r w:rsidRPr="00043899">
      <w:rPr>
        <w:noProof/>
        <w:lang w:val="nb-NO"/>
      </w:rPr>
      <w:t>1</w:t>
    </w:r>
    <w:r>
      <w:fldChar w:fldCharType="end"/>
    </w:r>
    <w:r w:rsidRPr="00043899">
      <w:rPr>
        <w:lang w:val="nb-NO"/>
      </w:rPr>
      <w:t xml:space="preserve"> av </w:t>
    </w:r>
    <w:r>
      <w:fldChar w:fldCharType="begin"/>
    </w:r>
    <w:r w:rsidRPr="00043899">
      <w:rPr>
        <w:lang w:val="nb-NO"/>
      </w:rPr>
      <w:instrText>NUMPAGES</w:instrText>
    </w:r>
    <w:r>
      <w:fldChar w:fldCharType="separate"/>
    </w:r>
    <w:r w:rsidRPr="00043899">
      <w:rPr>
        <w:noProof/>
        <w:lang w:val="nb-NO"/>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C87E4" w14:textId="77777777" w:rsidR="00BE0117" w:rsidRDefault="00BE0117">
      <w:pPr>
        <w:spacing w:after="0" w:line="240" w:lineRule="auto"/>
      </w:pPr>
      <w:r>
        <w:separator/>
      </w:r>
    </w:p>
  </w:footnote>
  <w:footnote w:type="continuationSeparator" w:id="0">
    <w:p w14:paraId="7E2FB461" w14:textId="77777777" w:rsidR="00BE0117" w:rsidRDefault="00BE011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Nummerertliste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Nummerertliste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Punktliste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Punktliste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Nummerertliste"/>
      <w:lvlText w:val="%1."/>
      <w:lvlJc w:val="left"/>
      <w:pPr>
        <w:tabs>
          <w:tab w:val="num" w:pos="360"/>
        </w:tabs>
        <w:ind w:left="360" w:hanging="360"/>
      </w:pPr>
    </w:lvl>
  </w:abstractNum>
  <w:abstractNum w:abstractNumId="8" w15:restartNumberingAfterBreak="0">
    <w:nsid w:val="FFFFFF89"/>
    <w:multiLevelType w:val="singleLevel"/>
    <w:tmpl w:val="2DE6212E"/>
    <w:lvl w:ilvl="0">
      <w:start w:val="1"/>
      <w:numFmt w:val="bullet"/>
      <w:pStyle w:val="Punktliste"/>
      <w:lvlText w:val=""/>
      <w:lvlJc w:val="left"/>
      <w:pPr>
        <w:tabs>
          <w:tab w:val="num" w:pos="360"/>
        </w:tabs>
        <w:ind w:left="360" w:hanging="360"/>
      </w:pPr>
      <w:rPr>
        <w:rFonts w:ascii="Symbol" w:hAnsi="Symbol" w:hint="default"/>
      </w:rPr>
    </w:lvl>
  </w:abstractNum>
  <w:abstractNum w:abstractNumId="9" w15:restartNumberingAfterBreak="0">
    <w:nsid w:val="302C39A6"/>
    <w:multiLevelType w:val="hybridMultilevel"/>
    <w:tmpl w:val="B05688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145315276">
    <w:abstractNumId w:val="3"/>
  </w:num>
  <w:num w:numId="2" w16cid:durableId="1241909907">
    <w:abstractNumId w:val="0"/>
  </w:num>
  <w:num w:numId="3" w16cid:durableId="1542356252">
    <w:abstractNumId w:val="7"/>
  </w:num>
  <w:num w:numId="4" w16cid:durableId="1810125011">
    <w:abstractNumId w:val="6"/>
  </w:num>
  <w:num w:numId="5" w16cid:durableId="1841195925">
    <w:abstractNumId w:val="4"/>
  </w:num>
  <w:num w:numId="6" w16cid:durableId="1973559564">
    <w:abstractNumId w:val="1"/>
  </w:num>
  <w:num w:numId="7" w16cid:durableId="1997755878">
    <w:abstractNumId w:val="9"/>
  </w:num>
  <w:num w:numId="8" w16cid:durableId="681931741">
    <w:abstractNumId w:val="2"/>
  </w:num>
  <w:num w:numId="9" w16cid:durableId="739987777">
    <w:abstractNumId w:val="8"/>
  </w:num>
  <w:num w:numId="10" w16cid:durableId="95729400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65C6"/>
    <w:rsid w:val="00014FD0"/>
    <w:rsid w:val="00023BE1"/>
    <w:rsid w:val="00023D84"/>
    <w:rsid w:val="000310B5"/>
    <w:rsid w:val="00032DDF"/>
    <w:rsid w:val="00034616"/>
    <w:rsid w:val="00043899"/>
    <w:rsid w:val="00047B58"/>
    <w:rsid w:val="00051970"/>
    <w:rsid w:val="0005233E"/>
    <w:rsid w:val="000547D5"/>
    <w:rsid w:val="00056EFF"/>
    <w:rsid w:val="0006063C"/>
    <w:rsid w:val="00063946"/>
    <w:rsid w:val="00081EDE"/>
    <w:rsid w:val="00085CF3"/>
    <w:rsid w:val="000871CE"/>
    <w:rsid w:val="000929E7"/>
    <w:rsid w:val="000C28FF"/>
    <w:rsid w:val="000C71AC"/>
    <w:rsid w:val="000D6180"/>
    <w:rsid w:val="000D61BD"/>
    <w:rsid w:val="000E57C3"/>
    <w:rsid w:val="000E5EC8"/>
    <w:rsid w:val="000E6F94"/>
    <w:rsid w:val="000E7851"/>
    <w:rsid w:val="000F0030"/>
    <w:rsid w:val="00115CAB"/>
    <w:rsid w:val="0012167F"/>
    <w:rsid w:val="0013378C"/>
    <w:rsid w:val="0014536B"/>
    <w:rsid w:val="00147F11"/>
    <w:rsid w:val="0015074B"/>
    <w:rsid w:val="00150FFD"/>
    <w:rsid w:val="001532A0"/>
    <w:rsid w:val="00157A10"/>
    <w:rsid w:val="0016124B"/>
    <w:rsid w:val="00175DB6"/>
    <w:rsid w:val="00176831"/>
    <w:rsid w:val="0018037E"/>
    <w:rsid w:val="001C5141"/>
    <w:rsid w:val="001C5F42"/>
    <w:rsid w:val="001D35B6"/>
    <w:rsid w:val="001E6EC2"/>
    <w:rsid w:val="001F0005"/>
    <w:rsid w:val="00212DB2"/>
    <w:rsid w:val="0021437B"/>
    <w:rsid w:val="00217C23"/>
    <w:rsid w:val="00224732"/>
    <w:rsid w:val="00225AB1"/>
    <w:rsid w:val="002376A8"/>
    <w:rsid w:val="002450D4"/>
    <w:rsid w:val="002541FB"/>
    <w:rsid w:val="0026201E"/>
    <w:rsid w:val="00265621"/>
    <w:rsid w:val="00271092"/>
    <w:rsid w:val="0028461A"/>
    <w:rsid w:val="00290942"/>
    <w:rsid w:val="0029639D"/>
    <w:rsid w:val="002A3B96"/>
    <w:rsid w:val="002B04A1"/>
    <w:rsid w:val="002C01DA"/>
    <w:rsid w:val="002C70D1"/>
    <w:rsid w:val="002D2954"/>
    <w:rsid w:val="002E037C"/>
    <w:rsid w:val="002F28D5"/>
    <w:rsid w:val="00306135"/>
    <w:rsid w:val="00310591"/>
    <w:rsid w:val="003168BC"/>
    <w:rsid w:val="003207D6"/>
    <w:rsid w:val="00322EBE"/>
    <w:rsid w:val="0032513E"/>
    <w:rsid w:val="00326F90"/>
    <w:rsid w:val="00327774"/>
    <w:rsid w:val="00335552"/>
    <w:rsid w:val="00340598"/>
    <w:rsid w:val="00343FE0"/>
    <w:rsid w:val="00344968"/>
    <w:rsid w:val="0035282D"/>
    <w:rsid w:val="003552E9"/>
    <w:rsid w:val="00382BFB"/>
    <w:rsid w:val="00391132"/>
    <w:rsid w:val="003927DC"/>
    <w:rsid w:val="003A3BD9"/>
    <w:rsid w:val="003A476D"/>
    <w:rsid w:val="003C0BD7"/>
    <w:rsid w:val="003D00D2"/>
    <w:rsid w:val="003E1CF6"/>
    <w:rsid w:val="003F171B"/>
    <w:rsid w:val="003F5872"/>
    <w:rsid w:val="003F63B6"/>
    <w:rsid w:val="00404884"/>
    <w:rsid w:val="00406FD7"/>
    <w:rsid w:val="004074DC"/>
    <w:rsid w:val="00410C10"/>
    <w:rsid w:val="0041376E"/>
    <w:rsid w:val="004148B6"/>
    <w:rsid w:val="0042073F"/>
    <w:rsid w:val="0042658C"/>
    <w:rsid w:val="0043058F"/>
    <w:rsid w:val="00444A7D"/>
    <w:rsid w:val="00450A94"/>
    <w:rsid w:val="00457489"/>
    <w:rsid w:val="00463498"/>
    <w:rsid w:val="0047779F"/>
    <w:rsid w:val="004874B5"/>
    <w:rsid w:val="00493E57"/>
    <w:rsid w:val="004A253E"/>
    <w:rsid w:val="004A4E74"/>
    <w:rsid w:val="004B37BD"/>
    <w:rsid w:val="004C208C"/>
    <w:rsid w:val="004C3B2C"/>
    <w:rsid w:val="004C760B"/>
    <w:rsid w:val="004D06AD"/>
    <w:rsid w:val="004D3B3A"/>
    <w:rsid w:val="004D6ED6"/>
    <w:rsid w:val="004E0BA6"/>
    <w:rsid w:val="00510438"/>
    <w:rsid w:val="00521090"/>
    <w:rsid w:val="00526BCD"/>
    <w:rsid w:val="00530A62"/>
    <w:rsid w:val="00536D8C"/>
    <w:rsid w:val="00537D88"/>
    <w:rsid w:val="00540E4E"/>
    <w:rsid w:val="005465C2"/>
    <w:rsid w:val="005524AA"/>
    <w:rsid w:val="00560DCA"/>
    <w:rsid w:val="005647C8"/>
    <w:rsid w:val="00565A0E"/>
    <w:rsid w:val="00575DCC"/>
    <w:rsid w:val="00577447"/>
    <w:rsid w:val="00577E33"/>
    <w:rsid w:val="005959E9"/>
    <w:rsid w:val="005B7A2C"/>
    <w:rsid w:val="005C2F2A"/>
    <w:rsid w:val="005E16C4"/>
    <w:rsid w:val="005F0360"/>
    <w:rsid w:val="005F6CCA"/>
    <w:rsid w:val="005F6D10"/>
    <w:rsid w:val="006007D0"/>
    <w:rsid w:val="006035BE"/>
    <w:rsid w:val="006045E6"/>
    <w:rsid w:val="00607689"/>
    <w:rsid w:val="00621377"/>
    <w:rsid w:val="00626B59"/>
    <w:rsid w:val="00630DBB"/>
    <w:rsid w:val="00641B6D"/>
    <w:rsid w:val="00645701"/>
    <w:rsid w:val="00656F4B"/>
    <w:rsid w:val="006624AB"/>
    <w:rsid w:val="006651FB"/>
    <w:rsid w:val="006669D8"/>
    <w:rsid w:val="0068579E"/>
    <w:rsid w:val="0068635A"/>
    <w:rsid w:val="006A2271"/>
    <w:rsid w:val="006A3BC3"/>
    <w:rsid w:val="006D1895"/>
    <w:rsid w:val="006E7174"/>
    <w:rsid w:val="00700470"/>
    <w:rsid w:val="007059FE"/>
    <w:rsid w:val="00716077"/>
    <w:rsid w:val="007202A5"/>
    <w:rsid w:val="00725DDF"/>
    <w:rsid w:val="00727600"/>
    <w:rsid w:val="00730CCF"/>
    <w:rsid w:val="0073528C"/>
    <w:rsid w:val="0073578A"/>
    <w:rsid w:val="0074306F"/>
    <w:rsid w:val="00743F98"/>
    <w:rsid w:val="00744C35"/>
    <w:rsid w:val="00746425"/>
    <w:rsid w:val="0075437B"/>
    <w:rsid w:val="007673DC"/>
    <w:rsid w:val="007700CE"/>
    <w:rsid w:val="00797322"/>
    <w:rsid w:val="007A1538"/>
    <w:rsid w:val="007D2A45"/>
    <w:rsid w:val="007D5B0F"/>
    <w:rsid w:val="007E1083"/>
    <w:rsid w:val="007E3E93"/>
    <w:rsid w:val="008036DA"/>
    <w:rsid w:val="008125FA"/>
    <w:rsid w:val="00826DE7"/>
    <w:rsid w:val="00840A3F"/>
    <w:rsid w:val="00865085"/>
    <w:rsid w:val="00872D5E"/>
    <w:rsid w:val="00890C22"/>
    <w:rsid w:val="008A26D1"/>
    <w:rsid w:val="008A354A"/>
    <w:rsid w:val="008A5F4F"/>
    <w:rsid w:val="008A67A9"/>
    <w:rsid w:val="008B0125"/>
    <w:rsid w:val="008B3F9D"/>
    <w:rsid w:val="008B7BD8"/>
    <w:rsid w:val="008C783E"/>
    <w:rsid w:val="008F10F6"/>
    <w:rsid w:val="008F46E3"/>
    <w:rsid w:val="008F70DA"/>
    <w:rsid w:val="009015BA"/>
    <w:rsid w:val="00903DA0"/>
    <w:rsid w:val="00907C25"/>
    <w:rsid w:val="00914CAA"/>
    <w:rsid w:val="0091608C"/>
    <w:rsid w:val="009171C4"/>
    <w:rsid w:val="009224B9"/>
    <w:rsid w:val="00922A6F"/>
    <w:rsid w:val="0092364B"/>
    <w:rsid w:val="009279D7"/>
    <w:rsid w:val="00935035"/>
    <w:rsid w:val="00937E3D"/>
    <w:rsid w:val="00941058"/>
    <w:rsid w:val="00941869"/>
    <w:rsid w:val="00942DE3"/>
    <w:rsid w:val="00946D65"/>
    <w:rsid w:val="00961743"/>
    <w:rsid w:val="00964B74"/>
    <w:rsid w:val="00966692"/>
    <w:rsid w:val="00973D05"/>
    <w:rsid w:val="009754FF"/>
    <w:rsid w:val="00984212"/>
    <w:rsid w:val="00990980"/>
    <w:rsid w:val="009A13FE"/>
    <w:rsid w:val="009A2648"/>
    <w:rsid w:val="009A6508"/>
    <w:rsid w:val="009C1011"/>
    <w:rsid w:val="009C40C5"/>
    <w:rsid w:val="009D222F"/>
    <w:rsid w:val="009D7110"/>
    <w:rsid w:val="009F4FD5"/>
    <w:rsid w:val="00A11BEE"/>
    <w:rsid w:val="00A176AC"/>
    <w:rsid w:val="00A24E7D"/>
    <w:rsid w:val="00A25CB6"/>
    <w:rsid w:val="00A26C61"/>
    <w:rsid w:val="00A36F03"/>
    <w:rsid w:val="00A43825"/>
    <w:rsid w:val="00A547BF"/>
    <w:rsid w:val="00A55C55"/>
    <w:rsid w:val="00A57419"/>
    <w:rsid w:val="00A617EE"/>
    <w:rsid w:val="00A64E99"/>
    <w:rsid w:val="00A807A4"/>
    <w:rsid w:val="00A84BCA"/>
    <w:rsid w:val="00A86415"/>
    <w:rsid w:val="00A92B9B"/>
    <w:rsid w:val="00AA1D8D"/>
    <w:rsid w:val="00AA31B5"/>
    <w:rsid w:val="00AB1912"/>
    <w:rsid w:val="00AD2835"/>
    <w:rsid w:val="00AF08D2"/>
    <w:rsid w:val="00AF33C4"/>
    <w:rsid w:val="00AF6391"/>
    <w:rsid w:val="00B030C7"/>
    <w:rsid w:val="00B06121"/>
    <w:rsid w:val="00B1212E"/>
    <w:rsid w:val="00B12EFF"/>
    <w:rsid w:val="00B36B9D"/>
    <w:rsid w:val="00B437F9"/>
    <w:rsid w:val="00B44075"/>
    <w:rsid w:val="00B45A5D"/>
    <w:rsid w:val="00B47730"/>
    <w:rsid w:val="00B5224A"/>
    <w:rsid w:val="00B54F03"/>
    <w:rsid w:val="00B62D4F"/>
    <w:rsid w:val="00B630EE"/>
    <w:rsid w:val="00B65215"/>
    <w:rsid w:val="00B80F99"/>
    <w:rsid w:val="00B86235"/>
    <w:rsid w:val="00B954FF"/>
    <w:rsid w:val="00BD2950"/>
    <w:rsid w:val="00BE0117"/>
    <w:rsid w:val="00C1046C"/>
    <w:rsid w:val="00C1332D"/>
    <w:rsid w:val="00C1654C"/>
    <w:rsid w:val="00C23119"/>
    <w:rsid w:val="00C27044"/>
    <w:rsid w:val="00C316A4"/>
    <w:rsid w:val="00C42C5C"/>
    <w:rsid w:val="00C51849"/>
    <w:rsid w:val="00C5753D"/>
    <w:rsid w:val="00C57AA5"/>
    <w:rsid w:val="00C61BDE"/>
    <w:rsid w:val="00C80123"/>
    <w:rsid w:val="00C972B4"/>
    <w:rsid w:val="00CA1862"/>
    <w:rsid w:val="00CA4B49"/>
    <w:rsid w:val="00CB0664"/>
    <w:rsid w:val="00CB27F2"/>
    <w:rsid w:val="00CC069D"/>
    <w:rsid w:val="00CC10CC"/>
    <w:rsid w:val="00CC7E85"/>
    <w:rsid w:val="00CE7309"/>
    <w:rsid w:val="00CF0ABB"/>
    <w:rsid w:val="00D00578"/>
    <w:rsid w:val="00D03CA4"/>
    <w:rsid w:val="00D1309C"/>
    <w:rsid w:val="00D1734E"/>
    <w:rsid w:val="00D20399"/>
    <w:rsid w:val="00D521B9"/>
    <w:rsid w:val="00D56064"/>
    <w:rsid w:val="00D641E4"/>
    <w:rsid w:val="00D727EB"/>
    <w:rsid w:val="00D74FEC"/>
    <w:rsid w:val="00D8211E"/>
    <w:rsid w:val="00D82168"/>
    <w:rsid w:val="00D904EC"/>
    <w:rsid w:val="00DA0F8A"/>
    <w:rsid w:val="00DD6891"/>
    <w:rsid w:val="00DE5D99"/>
    <w:rsid w:val="00DF5C17"/>
    <w:rsid w:val="00E0647E"/>
    <w:rsid w:val="00E17B5F"/>
    <w:rsid w:val="00E25A71"/>
    <w:rsid w:val="00E2632E"/>
    <w:rsid w:val="00E305A3"/>
    <w:rsid w:val="00E32370"/>
    <w:rsid w:val="00E61A82"/>
    <w:rsid w:val="00E63617"/>
    <w:rsid w:val="00E67EC0"/>
    <w:rsid w:val="00EA799E"/>
    <w:rsid w:val="00EB5D3A"/>
    <w:rsid w:val="00EC0452"/>
    <w:rsid w:val="00EE307C"/>
    <w:rsid w:val="00EE68F6"/>
    <w:rsid w:val="00F024E9"/>
    <w:rsid w:val="00F12DF6"/>
    <w:rsid w:val="00F35F1C"/>
    <w:rsid w:val="00F36A04"/>
    <w:rsid w:val="00F45998"/>
    <w:rsid w:val="00F7143C"/>
    <w:rsid w:val="00F738CB"/>
    <w:rsid w:val="00F73E36"/>
    <w:rsid w:val="00F84074"/>
    <w:rsid w:val="00F84EC9"/>
    <w:rsid w:val="00F964EC"/>
    <w:rsid w:val="00FC693F"/>
    <w:rsid w:val="00FE2C26"/>
    <w:rsid w:val="00FE4EC0"/>
    <w:rsid w:val="6AEAFE9B"/>
    <w:rsid w:val="78B4B3C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00"/>
  <w15:docId w15:val="{9D1F4C19-EF03-4B98-B504-761A93B03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120"/>
    </w:pPr>
    <w:rPr>
      <w:rFonts w:ascii="Aptos" w:eastAsia="Aptos" w:hAnsi="Aptos"/>
      <w:sz w:val="21"/>
    </w:rPr>
  </w:style>
  <w:style w:type="paragraph" w:styleId="Overskrift1">
    <w:name w:val="heading 1"/>
    <w:basedOn w:val="Normal"/>
    <w:next w:val="Normal"/>
    <w:uiPriority w:val="9"/>
    <w:qFormat/>
    <w:rsid w:val="00FC693F"/>
    <w:pPr>
      <w:keepNext/>
      <w:keepLines/>
      <w:spacing w:before="480" w:after="0"/>
      <w:outlineLvl w:val="0"/>
    </w:pPr>
    <w:rPr>
      <w:rFonts w:asciiTheme="majorHAnsi" w:eastAsiaTheme="majorEastAsia" w:hAnsiTheme="majorHAnsi" w:cstheme="majorBidi"/>
      <w:b/>
      <w:bCs/>
      <w:color w:val="1F4E79"/>
      <w:sz w:val="32"/>
      <w:szCs w:val="28"/>
    </w:rPr>
  </w:style>
  <w:style w:type="paragraph" w:styleId="Overskrift2">
    <w:name w:val="heading 2"/>
    <w:basedOn w:val="Normal"/>
    <w:next w:val="Normal"/>
    <w:uiPriority w:val="99"/>
    <w:unhideWhenUsed/>
    <w:qFormat/>
    <w:rsid w:val="00FC693F"/>
    <w:pPr>
      <w:keepNext/>
      <w:keepLines/>
      <w:spacing w:before="200" w:after="0"/>
      <w:outlineLvl w:val="1"/>
    </w:pPr>
    <w:rPr>
      <w:rFonts w:asciiTheme="majorHAnsi" w:eastAsiaTheme="majorEastAsia" w:hAnsiTheme="majorHAnsi" w:cstheme="majorBidi"/>
      <w:b/>
      <w:bCs/>
      <w:color w:val="1F4E79"/>
      <w:sz w:val="26"/>
      <w:szCs w:val="26"/>
    </w:rPr>
  </w:style>
  <w:style w:type="paragraph" w:styleId="Overskrift3">
    <w:name w:val="heading 3"/>
    <w:basedOn w:val="Normal"/>
    <w:next w:val="Normal"/>
    <w:uiPriority w:val="99"/>
    <w:unhideWhenUsed/>
    <w:qFormat/>
    <w:rsid w:val="00FC693F"/>
    <w:pPr>
      <w:keepNext/>
      <w:keepLines/>
      <w:spacing w:before="200" w:after="0"/>
      <w:outlineLvl w:val="2"/>
    </w:pPr>
    <w:rPr>
      <w:rFonts w:asciiTheme="majorHAnsi" w:eastAsiaTheme="majorEastAsia" w:hAnsiTheme="majorHAnsi" w:cstheme="majorBidi"/>
      <w:b/>
      <w:bCs/>
      <w:color w:val="1F4E79"/>
      <w:sz w:val="22"/>
    </w:rPr>
  </w:style>
  <w:style w:type="paragraph" w:styleId="Overskrift4">
    <w:name w:val="heading 4"/>
    <w:basedOn w:val="Normal"/>
    <w:next w:val="Normal"/>
    <w:uiPriority w:val="99"/>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Overskrift5">
    <w:name w:val="heading 5"/>
    <w:basedOn w:val="Normal"/>
    <w:next w:val="Normal"/>
    <w:uiPriority w:val="99"/>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Overskrift6">
    <w:name w:val="heading 6"/>
    <w:basedOn w:val="Normal"/>
    <w:next w:val="Normal"/>
    <w:uiPriority w:val="99"/>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Overskrift7">
    <w:name w:val="heading 7"/>
    <w:basedOn w:val="Normal"/>
    <w:next w:val="Normal"/>
    <w:uiPriority w:val="99"/>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Overskrift8">
    <w:name w:val="heading 8"/>
    <w:basedOn w:val="Normal"/>
    <w:next w:val="Normal"/>
    <w:uiPriority w:val="99"/>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Overskrift9">
    <w:name w:val="heading 9"/>
    <w:basedOn w:val="Normal"/>
    <w:next w:val="Normal"/>
    <w:uiPriority w:val="99"/>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 Normal"/>
    <w:uiPriority w:val="99"/>
    <w:semiHidden/>
    <w:unhideWhenUsed/>
    <w:tblPr>
      <w:tblInd w:w="0" w:type="dxa"/>
      <w:tblCellMar>
        <w:top w:w="0" w:type="dxa"/>
        <w:left w:w="108" w:type="dxa"/>
        <w:bottom w:w="0" w:type="dxa"/>
        <w:right w:w="108" w:type="dxa"/>
      </w:tblCellMar>
    </w:tblPr>
  </w:style>
  <w:style w:type="paragraph" w:styleId="Merknadstekst">
    <w:name w:val="annotation text"/>
    <w:basedOn w:val="Normal"/>
    <w:link w:val="MerknadstekstTegn1"/>
    <w:uiPriority w:val="99"/>
    <w:unhideWhenUsed/>
    <w:rsid w:val="00946D65"/>
    <w:pPr>
      <w:spacing w:line="240" w:lineRule="auto"/>
    </w:pPr>
    <w:rPr>
      <w:sz w:val="20"/>
      <w:szCs w:val="20"/>
    </w:rPr>
  </w:style>
  <w:style w:type="character" w:customStyle="1" w:styleId="MerknadstekstTegn1">
    <w:name w:val="Merknadstekst Tegn1"/>
    <w:basedOn w:val="Standardskriftforavsnitt"/>
    <w:link w:val="Merknadstekst"/>
    <w:uiPriority w:val="99"/>
    <w:rsid w:val="00946D65"/>
    <w:rPr>
      <w:rFonts w:ascii="Aptos" w:eastAsia="Aptos" w:hAnsi="Aptos"/>
      <w:sz w:val="20"/>
      <w:szCs w:val="20"/>
    </w:rPr>
  </w:style>
  <w:style w:type="paragraph" w:styleId="Kommentaremne">
    <w:name w:val="annotation subject"/>
    <w:basedOn w:val="Merknadstekst"/>
    <w:next w:val="Merknadstekst"/>
    <w:link w:val="KommentaremneTegn1"/>
    <w:uiPriority w:val="99"/>
    <w:semiHidden/>
    <w:unhideWhenUsed/>
    <w:rsid w:val="00946D65"/>
    <w:rPr>
      <w:b/>
      <w:bCs/>
    </w:rPr>
  </w:style>
  <w:style w:type="character" w:customStyle="1" w:styleId="KommentaremneTegn1">
    <w:name w:val="Kommentaremne Tegn1"/>
    <w:basedOn w:val="MerknadstekstTegn1"/>
    <w:link w:val="Kommentaremne"/>
    <w:uiPriority w:val="99"/>
    <w:semiHidden/>
    <w:rsid w:val="00946D65"/>
    <w:rPr>
      <w:rFonts w:ascii="Aptos" w:eastAsia="Aptos" w:hAnsi="Aptos"/>
      <w:b/>
      <w:bCs/>
      <w:sz w:val="20"/>
      <w:szCs w:val="20"/>
    </w:rPr>
  </w:style>
  <w:style w:type="paragraph" w:styleId="Ingenmellomrom">
    <w:name w:val="No Spacing"/>
    <w:uiPriority w:val="1"/>
    <w:qFormat/>
    <w:rsid w:val="00FC693F"/>
    <w:pPr>
      <w:spacing w:after="0" w:line="240" w:lineRule="auto"/>
    </w:pPr>
  </w:style>
  <w:style w:type="paragraph" w:styleId="Listeavsnitt">
    <w:name w:val="List Paragraph"/>
    <w:basedOn w:val="Normal"/>
    <w:uiPriority w:val="34"/>
    <w:qFormat/>
    <w:rsid w:val="00FC693F"/>
    <w:pPr>
      <w:ind w:left="720"/>
      <w:contextualSpacing/>
    </w:pPr>
  </w:style>
  <w:style w:type="paragraph" w:styleId="Liste">
    <w:name w:val="List"/>
    <w:basedOn w:val="Normal"/>
    <w:uiPriority w:val="99"/>
    <w:unhideWhenUsed/>
    <w:rsid w:val="00AA1D8D"/>
    <w:pPr>
      <w:ind w:left="360" w:hanging="360"/>
      <w:contextualSpacing/>
    </w:pPr>
  </w:style>
  <w:style w:type="paragraph" w:styleId="Liste2">
    <w:name w:val="List 2"/>
    <w:basedOn w:val="Normal"/>
    <w:uiPriority w:val="99"/>
    <w:unhideWhenUsed/>
    <w:rsid w:val="00326F90"/>
    <w:pPr>
      <w:ind w:left="720" w:hanging="360"/>
      <w:contextualSpacing/>
    </w:pPr>
  </w:style>
  <w:style w:type="paragraph" w:styleId="Liste3">
    <w:name w:val="List 3"/>
    <w:basedOn w:val="Normal"/>
    <w:uiPriority w:val="99"/>
    <w:unhideWhenUsed/>
    <w:rsid w:val="00326F90"/>
    <w:pPr>
      <w:ind w:left="1080" w:hanging="360"/>
      <w:contextualSpacing/>
    </w:pPr>
  </w:style>
  <w:style w:type="paragraph" w:styleId="Punktliste">
    <w:name w:val="List Bullet"/>
    <w:basedOn w:val="Normal"/>
    <w:uiPriority w:val="99"/>
    <w:unhideWhenUsed/>
    <w:rsid w:val="00326F90"/>
    <w:pPr>
      <w:numPr>
        <w:numId w:val="9"/>
      </w:numPr>
      <w:contextualSpacing/>
    </w:pPr>
  </w:style>
  <w:style w:type="paragraph" w:styleId="Punktliste2">
    <w:name w:val="List Bullet 2"/>
    <w:basedOn w:val="Normal"/>
    <w:uiPriority w:val="99"/>
    <w:unhideWhenUsed/>
    <w:rsid w:val="00326F90"/>
    <w:pPr>
      <w:numPr>
        <w:numId w:val="4"/>
      </w:numPr>
      <w:contextualSpacing/>
    </w:pPr>
  </w:style>
  <w:style w:type="paragraph" w:styleId="Punktliste3">
    <w:name w:val="List Bullet 3"/>
    <w:basedOn w:val="Normal"/>
    <w:uiPriority w:val="99"/>
    <w:unhideWhenUsed/>
    <w:rsid w:val="00326F90"/>
    <w:pPr>
      <w:numPr>
        <w:numId w:val="10"/>
      </w:numPr>
      <w:contextualSpacing/>
    </w:pPr>
  </w:style>
  <w:style w:type="paragraph" w:styleId="Nummerertliste">
    <w:name w:val="List Number"/>
    <w:basedOn w:val="Normal"/>
    <w:uiPriority w:val="99"/>
    <w:unhideWhenUsed/>
    <w:rsid w:val="00326F90"/>
    <w:pPr>
      <w:numPr>
        <w:numId w:val="3"/>
      </w:numPr>
      <w:contextualSpacing/>
    </w:pPr>
  </w:style>
  <w:style w:type="paragraph" w:styleId="Nummerertliste2">
    <w:name w:val="List Number 2"/>
    <w:basedOn w:val="Normal"/>
    <w:uiPriority w:val="99"/>
    <w:unhideWhenUsed/>
    <w:rsid w:val="0029639D"/>
    <w:pPr>
      <w:numPr>
        <w:numId w:val="1"/>
      </w:numPr>
      <w:contextualSpacing/>
    </w:pPr>
  </w:style>
  <w:style w:type="paragraph" w:styleId="Nummerertliste3">
    <w:name w:val="List Number 3"/>
    <w:basedOn w:val="Normal"/>
    <w:uiPriority w:val="99"/>
    <w:unhideWhenUsed/>
    <w:rsid w:val="0029639D"/>
    <w:pPr>
      <w:numPr>
        <w:numId w:val="8"/>
      </w:numPr>
      <w:contextualSpacing/>
    </w:pPr>
  </w:style>
  <w:style w:type="paragraph" w:styleId="Liste-forts">
    <w:name w:val="List Continue"/>
    <w:basedOn w:val="Normal"/>
    <w:uiPriority w:val="99"/>
    <w:unhideWhenUsed/>
    <w:rsid w:val="0029639D"/>
    <w:pPr>
      <w:ind w:left="360"/>
      <w:contextualSpacing/>
    </w:pPr>
  </w:style>
  <w:style w:type="paragraph" w:styleId="Liste-forts2">
    <w:name w:val="List Continue 2"/>
    <w:basedOn w:val="Normal"/>
    <w:uiPriority w:val="99"/>
    <w:unhideWhenUsed/>
    <w:rsid w:val="0029639D"/>
    <w:pPr>
      <w:ind w:left="720"/>
      <w:contextualSpacing/>
    </w:pPr>
  </w:style>
  <w:style w:type="paragraph" w:styleId="Liste-forts3">
    <w:name w:val="List Continue 3"/>
    <w:basedOn w:val="Normal"/>
    <w:uiPriority w:val="99"/>
    <w:unhideWhenUsed/>
    <w:rsid w:val="0029639D"/>
    <w:pPr>
      <w:ind w:left="1080"/>
      <w:contextualSpacing/>
    </w:pPr>
  </w:style>
  <w:style w:type="paragraph" w:styleId="Bildetekst">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erk">
    <w:name w:val="Strong"/>
    <w:basedOn w:val="Standardskriftforavsnitt"/>
    <w:uiPriority w:val="22"/>
    <w:qFormat/>
    <w:rsid w:val="00FC693F"/>
    <w:rPr>
      <w:b/>
      <w:bCs/>
    </w:rPr>
  </w:style>
  <w:style w:type="character" w:styleId="Utheving">
    <w:name w:val="Emphasis"/>
    <w:basedOn w:val="Standardskriftforavsnitt"/>
    <w:uiPriority w:val="20"/>
    <w:qFormat/>
    <w:rsid w:val="00FC693F"/>
    <w:rPr>
      <w:i/>
      <w:iCs/>
    </w:rPr>
  </w:style>
  <w:style w:type="character" w:styleId="Svakutheving">
    <w:name w:val="Subtle Emphasis"/>
    <w:basedOn w:val="Standardskriftforavsnitt"/>
    <w:uiPriority w:val="19"/>
    <w:qFormat/>
    <w:rsid w:val="00FC693F"/>
    <w:rPr>
      <w:i/>
      <w:iCs/>
      <w:color w:val="808080" w:themeColor="text1" w:themeTint="7F"/>
    </w:rPr>
  </w:style>
  <w:style w:type="character" w:styleId="Sterkutheving">
    <w:name w:val="Intense Emphasis"/>
    <w:basedOn w:val="Standardskriftforavsnitt"/>
    <w:uiPriority w:val="21"/>
    <w:qFormat/>
    <w:rsid w:val="00FC693F"/>
    <w:rPr>
      <w:b/>
      <w:bCs/>
      <w:i/>
      <w:iCs/>
      <w:color w:val="4F81BD" w:themeColor="accent1"/>
    </w:rPr>
  </w:style>
  <w:style w:type="character" w:styleId="Svakreferanse">
    <w:name w:val="Subtle Reference"/>
    <w:basedOn w:val="Standardskriftforavsnitt"/>
    <w:uiPriority w:val="31"/>
    <w:qFormat/>
    <w:rsid w:val="00FC693F"/>
    <w:rPr>
      <w:smallCaps/>
      <w:color w:val="C0504D" w:themeColor="accent2"/>
      <w:u w:val="single"/>
    </w:rPr>
  </w:style>
  <w:style w:type="character" w:styleId="Sterkreferanse">
    <w:name w:val="Intense Reference"/>
    <w:basedOn w:val="Standardskriftforavsnitt"/>
    <w:uiPriority w:val="32"/>
    <w:qFormat/>
    <w:rsid w:val="00FC693F"/>
    <w:rPr>
      <w:b/>
      <w:bCs/>
      <w:smallCaps/>
      <w:color w:val="C0504D" w:themeColor="accent2"/>
      <w:spacing w:val="5"/>
      <w:u w:val="single"/>
    </w:rPr>
  </w:style>
  <w:style w:type="character" w:styleId="Boktittel">
    <w:name w:val="Book Title"/>
    <w:basedOn w:val="Standardskriftforavsnitt"/>
    <w:uiPriority w:val="33"/>
    <w:qFormat/>
    <w:rsid w:val="00FC693F"/>
    <w:rPr>
      <w:b/>
      <w:bCs/>
      <w:smallCaps/>
      <w:spacing w:val="5"/>
    </w:rPr>
  </w:style>
  <w:style w:type="paragraph" w:styleId="Overskriftforinnholdsfortegnelse">
    <w:name w:val="TOC Heading"/>
    <w:basedOn w:val="Overskrift1"/>
    <w:next w:val="Normal"/>
    <w:uiPriority w:val="39"/>
    <w:semiHidden/>
    <w:unhideWhenUsed/>
    <w:qFormat/>
    <w:rsid w:val="00FC693F"/>
    <w:pPr>
      <w:outlineLvl w:val="9"/>
    </w:pPr>
  </w:style>
  <w:style w:type="table" w:styleId="Tabellrutenett">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ysskyggelegg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
    <w:name w:val="Light Shading -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Shading-Accent2">
    <w:name w:val="Light Shading -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Shading-Accent3">
    <w:name w:val="Light Shading -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LightShading-Accent4">
    <w:name w:val="Light Shading -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LightShading-Accent5">
    <w:name w:val="Light Shading -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LightShading-Accent6">
    <w:name w:val="Light Shading -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ysliste">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
    <w:name w:val="Light List -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List-Accent2">
    <w:name w:val="Light List -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ghtList-Accent3">
    <w:name w:val="Light List -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ghtList-Accent4">
    <w:name w:val="Light List -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customStyle="1" w:styleId="LightList-Accent5">
    <w:name w:val="Light List -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ghtList-Accent6">
    <w:name w:val="Light List -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ystrutenett">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Grid-Accent1">
    <w:name w:val="Light Grid -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Accent2">
    <w:name w:val="Light Grid -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customStyle="1" w:styleId="LightGrid-Accent3">
    <w:name w:val="Light Grid -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LightGrid-Accent4">
    <w:name w:val="Light Grid -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LightGrid-Accent5">
    <w:name w:val="Light Grid -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6">
    <w:name w:val="Light Grid -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ddelsskyggelegg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
    <w:name w:val="Medium Shading 1 -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MediumShading1-Accent2">
    <w:name w:val="Medium Shading 1 -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MediumShading1-Accent3">
    <w:name w:val="Medium Shading 1 -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MediumShading1-Accent4">
    <w:name w:val="Medium Shading 1 -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MediumShading1-Accent5">
    <w:name w:val="Medium Shading 1 -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MediumShading1-Accent6">
    <w:name w:val="Medium Shading 1 -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ddelsskyggelegg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1">
    <w:name w:val="Medium Shading 2 -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2">
    <w:name w:val="Medium Shading 2 -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3">
    <w:name w:val="Medium Shading 2 -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4">
    <w:name w:val="Medium Shading 2 -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5">
    <w:name w:val="Medium Shading 2 -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6">
    <w:name w:val="Medium Shading 2 -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ddelsliste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1-Accent1">
    <w:name w:val="Medium List 1 -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MediumList1-Accent2">
    <w:name w:val="Medium List 1 -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customStyle="1" w:styleId="MediumList1-Accent3">
    <w:name w:val="Medium List 1 -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MediumList1-Accent4">
    <w:name w:val="Medium List 1 -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customStyle="1" w:styleId="MediumList1-Accent5">
    <w:name w:val="Medium List 1 -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MediumList1-Accent6">
    <w:name w:val="Medium List 1 -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ddelsliste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1">
    <w:name w:val="Medium List 2 -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2">
    <w:name w:val="Medium List 2 -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3">
    <w:name w:val="Medium List 2 -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4">
    <w:name w:val="Medium List 2 -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5">
    <w:name w:val="Medium List 2 -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List2-Accent6">
    <w:name w:val="Medium List 2 -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ddelsrutenett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MediumGrid1-Accent1">
    <w:name w:val="Medium Grid 1 -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Accent2">
    <w:name w:val="Medium Grid 1 -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MediumGrid1-Accent3">
    <w:name w:val="Medium Grid 1 -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MediumGrid1-Accent4">
    <w:name w:val="Medium Grid 1 -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MediumGrid1-Accent5">
    <w:name w:val="Medium Grid 1 -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MediumGrid1-Accent6">
    <w:name w:val="Medium Grid 1 -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ddelsrutenett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MediumGrid2-Accent1">
    <w:name w:val="Medium Grid 2 -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MediumGrid2-Accent2">
    <w:name w:val="Medium Grid 2 -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customStyle="1" w:styleId="MediumGrid2-Accent3">
    <w:name w:val="Medium Grid 2 -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MediumGrid2-Accent4">
    <w:name w:val="Medium Grid 2 -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customStyle="1" w:styleId="MediumGrid2-Accent5">
    <w:name w:val="Medium Grid 2 -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MediumGrid2-Accent6">
    <w:name w:val="Medium Grid 2 -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ddelsrutenett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MediumGrid3-Accent1">
    <w:name w:val="Medium Grid 3 -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MediumGrid3-Accent2">
    <w:name w:val="Medium Grid 3 -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customStyle="1" w:styleId="MediumGrid3-Accent3">
    <w:name w:val="Medium Grid 3 -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MediumGrid3-Accent4">
    <w:name w:val="Medium Grid 3 -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customStyle="1" w:styleId="MediumGrid3-Accent5">
    <w:name w:val="Medium Grid 3 -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MediumGrid3-Accent6">
    <w:name w:val="Medium Grid 3 -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rkliste">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DarkList-Accent1">
    <w:name w:val="Dark List -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customStyle="1" w:styleId="DarkList-Accent2">
    <w:name w:val="Dark List -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customStyle="1" w:styleId="DarkList-Accent3">
    <w:name w:val="Dark List -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DarkList-Accent4">
    <w:name w:val="Dark List -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customStyle="1" w:styleId="DarkList-Accent5">
    <w:name w:val="Dark List -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DarkList-Accent6">
    <w:name w:val="Dark List -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Fargerikskyggelegg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ColorfulShading-Accent1">
    <w:name w:val="Colorful Shading -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customStyle="1" w:styleId="ColorfulShading-Accent2">
    <w:name w:val="Colorful Shading -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customStyle="1" w:styleId="ColorfulShading-Accent3">
    <w:name w:val="Colorful Shading -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ColorfulShading-Accent4">
    <w:name w:val="Colorful Shading -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ColorfulShading-Accent5">
    <w:name w:val="Colorful Shading -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ColorfulShading-Accent6">
    <w:name w:val="Colorful Shading -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gerikliste">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ColorfulList-Accent1">
    <w:name w:val="Colorful List -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ColorfulList-Accent2">
    <w:name w:val="Colorful List -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customStyle="1" w:styleId="ColorfulList-Accent3">
    <w:name w:val="Colorful List -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ColorfulList-Accent4">
    <w:name w:val="Colorful List -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customStyle="1" w:styleId="ColorfulList-Accent5">
    <w:name w:val="Colorful List -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ColorfulList-Accent6">
    <w:name w:val="Colorful List -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geriktrutenett">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ColorfulGrid-Accent1">
    <w:name w:val="Colorful Grid -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ColorfulGrid-Accent2">
    <w:name w:val="Colorful Grid -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customStyle="1" w:styleId="ColorfulGrid-Accent3">
    <w:name w:val="Colorful Grid -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ColorfulGrid-Accent4">
    <w:name w:val="Colorful Grid -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ColorfulGrid-Accent5">
    <w:name w:val="Colorful Grid -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ColorfulGrid-Accent6">
    <w:name w:val="Colorful Grid -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CommentReference">
    <w:name w:val="Comment Reference"/>
    <w:basedOn w:val="Standardskriftforavsnitt"/>
    <w:uiPriority w:val="99"/>
    <w:semiHidden/>
    <w:unhideWhenUsed/>
    <w:rsid w:val="00A57419"/>
    <w:rPr>
      <w:sz w:val="16"/>
      <w:szCs w:val="16"/>
    </w:rPr>
  </w:style>
  <w:style w:type="paragraph" w:customStyle="1" w:styleId="Overskrift1Fr0pt">
    <w:name w:val="Overskrift 1 + Før:  0 pt"/>
    <w:basedOn w:val="Overskrift1"/>
    <w:uiPriority w:val="99"/>
    <w:rsid w:val="00626B59"/>
    <w:pPr>
      <w:keepLines w:val="0"/>
      <w:tabs>
        <w:tab w:val="num" w:pos="851"/>
      </w:tabs>
      <w:spacing w:before="0" w:after="80" w:line="240" w:lineRule="auto"/>
      <w:ind w:left="851" w:hanging="851"/>
      <w:jc w:val="both"/>
    </w:pPr>
    <w:rPr>
      <w:rFonts w:ascii="Arial" w:eastAsia="Times New Roman" w:hAnsi="Arial" w:cs="Times New Roman"/>
      <w:color w:val="000000"/>
      <w:kern w:val="28"/>
      <w:sz w:val="28"/>
      <w:lang w:val="nb-NO" w:eastAsia="nb-NO"/>
    </w:rPr>
  </w:style>
  <w:style w:type="character" w:customStyle="1" w:styleId="TopptekstTegn">
    <w:name w:val="Topptekst Tegn"/>
    <w:basedOn w:val="Standardskriftforavsnitt"/>
    <w:uiPriority w:val="99"/>
    <w:rsid w:val="009171C4"/>
  </w:style>
  <w:style w:type="character" w:customStyle="1" w:styleId="BunntekstTegn">
    <w:name w:val="Bunntekst Tegn"/>
    <w:basedOn w:val="Standardskriftforavsnitt"/>
    <w:uiPriority w:val="99"/>
    <w:rsid w:val="009171C4"/>
  </w:style>
  <w:style w:type="character" w:customStyle="1" w:styleId="Overskrift1Tegn">
    <w:name w:val="Overskrift 1 Tegn"/>
    <w:basedOn w:val="Standardskriftforavsnitt"/>
    <w:uiPriority w:val="9"/>
    <w:rsid w:val="009171C4"/>
    <w:rPr>
      <w:rFonts w:asciiTheme="majorHAnsi" w:eastAsiaTheme="majorEastAsia" w:hAnsiTheme="majorHAnsi" w:cstheme="majorBidi"/>
      <w:b/>
      <w:bCs/>
      <w:color w:val="365F91" w:themeColor="accent1" w:themeShade="BF"/>
      <w:sz w:val="28"/>
      <w:szCs w:val="28"/>
    </w:rPr>
  </w:style>
  <w:style w:type="character" w:customStyle="1" w:styleId="Overskrift2Tegn">
    <w:name w:val="Overskrift 2 Tegn"/>
    <w:basedOn w:val="Standardskriftforavsnitt"/>
    <w:uiPriority w:val="9"/>
    <w:rsid w:val="009171C4"/>
    <w:rPr>
      <w:rFonts w:asciiTheme="majorHAnsi" w:eastAsiaTheme="majorEastAsia" w:hAnsiTheme="majorHAnsi" w:cstheme="majorBidi"/>
      <w:b/>
      <w:bCs/>
      <w:color w:val="4F81BD" w:themeColor="accent1"/>
      <w:sz w:val="26"/>
      <w:szCs w:val="26"/>
    </w:rPr>
  </w:style>
  <w:style w:type="character" w:customStyle="1" w:styleId="Overskrift3Tegn">
    <w:name w:val="Overskrift 3 Tegn"/>
    <w:basedOn w:val="Standardskriftforavsnitt"/>
    <w:uiPriority w:val="9"/>
    <w:rsid w:val="009171C4"/>
    <w:rPr>
      <w:rFonts w:asciiTheme="majorHAnsi" w:eastAsiaTheme="majorEastAsia" w:hAnsiTheme="majorHAnsi" w:cstheme="majorBidi"/>
      <w:b/>
      <w:bCs/>
      <w:color w:val="4F81BD" w:themeColor="accent1"/>
    </w:rPr>
  </w:style>
  <w:style w:type="character" w:customStyle="1" w:styleId="TittelTegn">
    <w:name w:val="Tittel Tegn"/>
    <w:basedOn w:val="Standardskriftforavsnitt"/>
    <w:uiPriority w:val="10"/>
    <w:rsid w:val="009171C4"/>
    <w:rPr>
      <w:rFonts w:asciiTheme="majorHAnsi" w:eastAsiaTheme="majorEastAsia" w:hAnsiTheme="majorHAnsi" w:cstheme="majorBidi"/>
      <w:color w:val="17365D" w:themeColor="text2" w:themeShade="BF"/>
      <w:spacing w:val="5"/>
      <w:kern w:val="28"/>
      <w:sz w:val="52"/>
      <w:szCs w:val="52"/>
    </w:rPr>
  </w:style>
  <w:style w:type="character" w:customStyle="1" w:styleId="UndertittelTegn">
    <w:name w:val="Undertittel Tegn"/>
    <w:basedOn w:val="Standardskriftforavsnitt"/>
    <w:uiPriority w:val="11"/>
    <w:rsid w:val="009171C4"/>
    <w:rPr>
      <w:rFonts w:asciiTheme="majorHAnsi" w:eastAsiaTheme="majorEastAsia" w:hAnsiTheme="majorHAnsi" w:cstheme="majorBidi"/>
      <w:i/>
      <w:iCs/>
      <w:color w:val="4F81BD" w:themeColor="accent1"/>
      <w:spacing w:val="15"/>
      <w:sz w:val="24"/>
      <w:szCs w:val="24"/>
    </w:rPr>
  </w:style>
  <w:style w:type="character" w:customStyle="1" w:styleId="BrdtekstTegn">
    <w:name w:val="Brødtekst Tegn"/>
    <w:basedOn w:val="Standardskriftforavsnitt"/>
    <w:uiPriority w:val="99"/>
    <w:rsid w:val="009171C4"/>
  </w:style>
  <w:style w:type="character" w:customStyle="1" w:styleId="Brdtekst2Tegn">
    <w:name w:val="Brødtekst 2 Tegn"/>
    <w:basedOn w:val="Standardskriftforavsnitt"/>
    <w:uiPriority w:val="99"/>
    <w:rsid w:val="009171C4"/>
  </w:style>
  <w:style w:type="character" w:customStyle="1" w:styleId="Brdtekst3Tegn">
    <w:name w:val="Brødtekst 3 Tegn"/>
    <w:basedOn w:val="Standardskriftforavsnitt"/>
    <w:uiPriority w:val="99"/>
    <w:rsid w:val="009171C4"/>
    <w:rPr>
      <w:sz w:val="16"/>
      <w:szCs w:val="16"/>
    </w:rPr>
  </w:style>
  <w:style w:type="character" w:customStyle="1" w:styleId="MakrotekstTegn">
    <w:name w:val="Makrotekst Tegn"/>
    <w:basedOn w:val="Standardskriftforavsnitt"/>
    <w:uiPriority w:val="99"/>
    <w:rsid w:val="009171C4"/>
    <w:rPr>
      <w:rFonts w:ascii="Courier" w:hAnsi="Courier"/>
      <w:sz w:val="20"/>
      <w:szCs w:val="20"/>
    </w:rPr>
  </w:style>
  <w:style w:type="character" w:customStyle="1" w:styleId="SitatTegn">
    <w:name w:val="Sitat Tegn"/>
    <w:basedOn w:val="Standardskriftforavsnitt"/>
    <w:uiPriority w:val="29"/>
    <w:rsid w:val="009171C4"/>
    <w:rPr>
      <w:i/>
      <w:iCs/>
      <w:color w:val="000000" w:themeColor="text1"/>
    </w:rPr>
  </w:style>
  <w:style w:type="character" w:customStyle="1" w:styleId="Overskrift4Tegn">
    <w:name w:val="Overskrift 4 Tegn"/>
    <w:basedOn w:val="Standardskriftforavsnitt"/>
    <w:uiPriority w:val="9"/>
    <w:semiHidden/>
    <w:rsid w:val="009171C4"/>
    <w:rPr>
      <w:rFonts w:asciiTheme="majorHAnsi" w:eastAsiaTheme="majorEastAsia" w:hAnsiTheme="majorHAnsi" w:cstheme="majorBidi"/>
      <w:b/>
      <w:bCs/>
      <w:i/>
      <w:iCs/>
      <w:color w:val="4F81BD" w:themeColor="accent1"/>
    </w:rPr>
  </w:style>
  <w:style w:type="character" w:customStyle="1" w:styleId="Overskrift5Tegn">
    <w:name w:val="Overskrift 5 Tegn"/>
    <w:basedOn w:val="Standardskriftforavsnitt"/>
    <w:uiPriority w:val="9"/>
    <w:semiHidden/>
    <w:rsid w:val="009171C4"/>
    <w:rPr>
      <w:rFonts w:asciiTheme="majorHAnsi" w:eastAsiaTheme="majorEastAsia" w:hAnsiTheme="majorHAnsi" w:cstheme="majorBidi"/>
      <w:color w:val="243F60" w:themeColor="accent1" w:themeShade="7F"/>
    </w:rPr>
  </w:style>
  <w:style w:type="character" w:customStyle="1" w:styleId="Overskrift6Tegn">
    <w:name w:val="Overskrift 6 Tegn"/>
    <w:basedOn w:val="Standardskriftforavsnitt"/>
    <w:uiPriority w:val="9"/>
    <w:semiHidden/>
    <w:rsid w:val="009171C4"/>
    <w:rPr>
      <w:rFonts w:asciiTheme="majorHAnsi" w:eastAsiaTheme="majorEastAsia" w:hAnsiTheme="majorHAnsi" w:cstheme="majorBidi"/>
      <w:i/>
      <w:iCs/>
      <w:color w:val="243F60" w:themeColor="accent1" w:themeShade="7F"/>
    </w:rPr>
  </w:style>
  <w:style w:type="character" w:customStyle="1" w:styleId="Overskrift7Tegn">
    <w:name w:val="Overskrift 7 Tegn"/>
    <w:basedOn w:val="Standardskriftforavsnitt"/>
    <w:uiPriority w:val="9"/>
    <w:semiHidden/>
    <w:rsid w:val="009171C4"/>
    <w:rPr>
      <w:rFonts w:asciiTheme="majorHAnsi" w:eastAsiaTheme="majorEastAsia" w:hAnsiTheme="majorHAnsi" w:cstheme="majorBidi"/>
      <w:i/>
      <w:iCs/>
      <w:color w:val="404040" w:themeColor="text1" w:themeTint="BF"/>
    </w:rPr>
  </w:style>
  <w:style w:type="character" w:customStyle="1" w:styleId="Overskrift8Tegn">
    <w:name w:val="Overskrift 8 Tegn"/>
    <w:basedOn w:val="Standardskriftforavsnitt"/>
    <w:uiPriority w:val="9"/>
    <w:semiHidden/>
    <w:rsid w:val="009171C4"/>
    <w:rPr>
      <w:rFonts w:asciiTheme="majorHAnsi" w:eastAsiaTheme="majorEastAsia" w:hAnsiTheme="majorHAnsi" w:cstheme="majorBidi"/>
      <w:color w:val="4F81BD" w:themeColor="accent1"/>
      <w:sz w:val="20"/>
      <w:szCs w:val="20"/>
    </w:rPr>
  </w:style>
  <w:style w:type="character" w:customStyle="1" w:styleId="Overskrift9Tegn">
    <w:name w:val="Overskrift 9 Tegn"/>
    <w:basedOn w:val="Standardskriftforavsnitt"/>
    <w:uiPriority w:val="9"/>
    <w:semiHidden/>
    <w:rsid w:val="009171C4"/>
    <w:rPr>
      <w:rFonts w:asciiTheme="majorHAnsi" w:eastAsiaTheme="majorEastAsia" w:hAnsiTheme="majorHAnsi" w:cstheme="majorBidi"/>
      <w:i/>
      <w:iCs/>
      <w:color w:val="404040" w:themeColor="text1" w:themeTint="BF"/>
      <w:sz w:val="20"/>
      <w:szCs w:val="20"/>
    </w:rPr>
  </w:style>
  <w:style w:type="character" w:customStyle="1" w:styleId="SterktsitatTegn">
    <w:name w:val="Sterkt sitat Tegn"/>
    <w:basedOn w:val="Standardskriftforavsnitt"/>
    <w:uiPriority w:val="30"/>
    <w:rsid w:val="009171C4"/>
    <w:rPr>
      <w:b/>
      <w:bCs/>
      <w:i/>
      <w:iCs/>
      <w:color w:val="4F81BD" w:themeColor="accent1"/>
    </w:rPr>
  </w:style>
  <w:style w:type="character" w:customStyle="1" w:styleId="MerknadstekstTegn">
    <w:name w:val="Merknadstekst Tegn"/>
    <w:basedOn w:val="Standardskriftforavsnitt"/>
    <w:uiPriority w:val="99"/>
    <w:rsid w:val="009171C4"/>
    <w:rPr>
      <w:rFonts w:ascii="Aptos" w:eastAsia="Aptos" w:hAnsi="Aptos"/>
      <w:sz w:val="20"/>
      <w:szCs w:val="20"/>
    </w:rPr>
  </w:style>
  <w:style w:type="character" w:customStyle="1" w:styleId="KommentaremneTegn">
    <w:name w:val="Kommentaremne Tegn"/>
    <w:basedOn w:val="MerknadstekstTegn"/>
    <w:uiPriority w:val="99"/>
    <w:semiHidden/>
    <w:rsid w:val="009171C4"/>
    <w:rPr>
      <w:rFonts w:ascii="Aptos" w:eastAsia="Aptos" w:hAnsi="Aptos"/>
      <w:b/>
      <w:bCs/>
      <w:sz w:val="20"/>
      <w:szCs w:val="20"/>
    </w:rPr>
  </w:style>
  <w:style w:type="character" w:styleId="Merknadsreferanse">
    <w:name w:val="annotation reference"/>
    <w:basedOn w:val="Standardskriftforavsnit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CAE2A88F7767445AE07B962980F39DB" ma:contentTypeVersion="18" ma:contentTypeDescription="Opprett et nytt dokument." ma:contentTypeScope="" ma:versionID="788ecde3cd3e201a7ee2d810ec02b550">
  <xsd:schema xmlns:xsd="http://www.w3.org/2001/XMLSchema" xmlns:xs="http://www.w3.org/2001/XMLSchema" xmlns:p="http://schemas.microsoft.com/office/2006/metadata/properties" xmlns:ns2="f27f9627-ef06-45af-92c4-0219d23e0ec9" xmlns:ns3="1195dd94-fac3-4f97-878e-82b565af33c2" targetNamespace="http://schemas.microsoft.com/office/2006/metadata/properties" ma:root="true" ma:fieldsID="c61f5edc9291adef026e4a3d27eed11a" ns2:_="" ns3:_="">
    <xsd:import namespace="f27f9627-ef06-45af-92c4-0219d23e0ec9"/>
    <xsd:import namespace="1195dd94-fac3-4f97-878e-82b565af33c2"/>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SearchProperties" minOccurs="0"/>
                <xsd:element ref="ns2:MediaServiceObjectDetectorVersion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7f9627-ef06-45af-92c4-0219d23e0e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3b67ce05-1468-42e4-bab1-eb2f0df4161b" ma:termSetId="09814cd3-568e-fe90-9814-8d621ff8fb84" ma:anchorId="fba54fb3-c3e1-fe81-a776-ca4b69148c4d" ma:open="true" ma:isKeyword="false">
      <xsd:complexType>
        <xsd:sequence>
          <xsd:element ref="pc:Terms" minOccurs="0" maxOccurs="1"/>
        </xsd:sequence>
      </xsd:complex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195dd94-fac3-4f97-878e-82b565af33c2"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ingsdetaljer" ma:internalName="SharedWithDetails" ma:readOnly="true">
      <xsd:simpleType>
        <xsd:restriction base="dms:Note">
          <xsd:maxLength value="255"/>
        </xsd:restriction>
      </xsd:simpleType>
    </xsd:element>
    <xsd:element name="TaxCatchAll" ma:index="21" nillable="true" ma:displayName="Taxonomy Catch All Column" ma:hidden="true" ma:list="{d65d8bc5-69b0-4cf8-a7ba-8dde04e2f777}" ma:internalName="TaxCatchAll" ma:showField="CatchAllData" ma:web="1195dd94-fac3-4f97-878e-82b565af33c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1195dd94-fac3-4f97-878e-82b565af33c2" xsi:nil="true"/>
    <lcf76f155ced4ddcb4097134ff3c332f xmlns="f27f9627-ef06-45af-92c4-0219d23e0ec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4DC110C-6B2D-422A-AC6F-4841E1D23B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7f9627-ef06-45af-92c4-0219d23e0ec9"/>
    <ds:schemaRef ds:uri="1195dd94-fac3-4f97-878e-82b565af33c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24FCCE2-8F1E-423C-AF6E-2054CD641D69}">
  <ds:schemaRefs>
    <ds:schemaRef ds:uri="http://schemas.microsoft.com/sharepoint/v3/contenttype/forms"/>
  </ds:schemaRefs>
</ds:datastoreItem>
</file>

<file path=customXml/itemProps3.xml><?xml version="1.0" encoding="utf-8"?>
<ds:datastoreItem xmlns:ds="http://schemas.openxmlformats.org/officeDocument/2006/customXml" ds:itemID="{7DEAE800-2D4E-4FA7-8556-C63BC5523157}">
  <ds:schemaRefs>
    <ds:schemaRef ds:uri="http://schemas.openxmlformats.org/officeDocument/2006/bibliography"/>
  </ds:schemaRefs>
</ds:datastoreItem>
</file>

<file path=customXml/itemProps4.xml><?xml version="1.0" encoding="utf-8"?>
<ds:datastoreItem xmlns:ds="http://schemas.openxmlformats.org/officeDocument/2006/customXml" ds:itemID="{F25BF309-EDAB-4E58-AD00-534C46C6153D}">
  <ds:schemaRefs>
    <ds:schemaRef ds:uri="http://schemas.microsoft.com/office/2006/metadata/properties"/>
    <ds:schemaRef ds:uri="http://schemas.microsoft.com/office/infopath/2007/PartnerControls"/>
    <ds:schemaRef ds:uri="1195dd94-fac3-4f97-878e-82b565af33c2"/>
    <ds:schemaRef ds:uri="f27f9627-ef06-45af-92c4-0219d23e0ec9"/>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20</Pages>
  <Words>3371</Words>
  <Characters>23463</Characters>
  <Application>Microsoft Office Word</Application>
  <DocSecurity>0</DocSecurity>
  <Lines>782</Lines>
  <Paragraphs>596</Paragraphs>
  <ScaleCrop>false</ScaleCrop>
  <Manager/>
  <Company/>
  <LinksUpToDate>false</LinksUpToDate>
  <CharactersWithSpaces>26238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Jahn Arvid Svendsen</dc:creator>
  <cp:keywords/>
  <dc:description>generated by python-docx</dc:description>
  <cp:lastModifiedBy>Hanne Gulbrandsen</cp:lastModifiedBy>
  <cp:revision>169</cp:revision>
  <dcterms:created xsi:type="dcterms:W3CDTF">2026-09-01T04:28:00Z</dcterms:created>
  <dcterms:modified xsi:type="dcterms:W3CDTF">2026-09-08T11:55:00Z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0x0101008CAE2A88F7767445AE07B962980F39DB</vt:lpwstr>
  </property>
  <property fmtid="{D5CDD505-2E9C-101B-9397-08002B2CF9AE}" pid="3" name="MediaServiceImageTags">
    <vt:lpwstr/>
  </property>
  <property fmtid="{D5CDD505-2E9C-101B-9397-08002B2CF9AE}" pid="4" name="docLang">
    <vt:lpwstr>nb</vt:lpwstr>
  </property>
</Properties>
</file>